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AB1A4F6" w14:textId="77777777" w:rsidR="00AF4F99" w:rsidRDefault="00AF4F99">
      <w:pPr>
        <w:spacing w:after="1440"/>
      </w:pPr>
    </w:p>
    <w:p w14:paraId="1604149C" w14:textId="01FD631B" w:rsidR="00AF4F99" w:rsidRDefault="00000000" w:rsidP="00724D82">
      <w:pPr>
        <w:pStyle w:val="Heading1"/>
        <w:spacing w:after="960"/>
        <w:jc w:val="center"/>
      </w:pPr>
      <w:r>
        <w:rPr>
          <w:rFonts w:ascii="Aptos Display" w:hAnsi="Aptos Display"/>
        </w:rPr>
        <w:t>Lab 6-1: Communicating Data Insights Practice</w:t>
      </w:r>
    </w:p>
    <w:p w14:paraId="3597554D" w14:textId="77777777" w:rsidR="00AF4F99" w:rsidRDefault="00000000">
      <w:pPr>
        <w:spacing w:after="480" w:line="360" w:lineRule="auto"/>
      </w:pPr>
      <w:r>
        <w:t>Name: _________________________________________________</w:t>
      </w:r>
    </w:p>
    <w:p w14:paraId="09B04065" w14:textId="77777777" w:rsidR="00AF4F99" w:rsidRDefault="00000000">
      <w:pPr>
        <w:spacing w:after="480" w:line="360" w:lineRule="auto"/>
      </w:pPr>
      <w:r>
        <w:t>Date: _________________________________________________</w:t>
      </w:r>
    </w:p>
    <w:p w14:paraId="49A318DD" w14:textId="77777777" w:rsidR="00AF4F99" w:rsidRDefault="00000000">
      <w:pPr>
        <w:spacing w:after="480" w:line="360" w:lineRule="auto"/>
      </w:pPr>
      <w:r>
        <w:t>Course: _________________________________________________</w:t>
      </w:r>
    </w:p>
    <w:p w14:paraId="10FDBCA4" w14:textId="77777777" w:rsidR="00AF4F99" w:rsidRDefault="00000000">
      <w:pPr>
        <w:spacing w:after="240" w:line="360" w:lineRule="auto"/>
      </w:pPr>
      <w:r>
        <w:t>Instructor: _________________________________________________</w:t>
      </w:r>
    </w:p>
    <w:p w14:paraId="713A97B2" w14:textId="77777777" w:rsidR="00AF4F99" w:rsidRDefault="00000000">
      <w:pPr>
        <w:pStyle w:val="Heading1"/>
        <w:spacing w:after="240"/>
      </w:pPr>
      <w:r>
        <w:rPr>
          <w:rFonts w:ascii="Aptos Display" w:hAnsi="Aptos Display"/>
        </w:rPr>
        <w:t>Introduction and Scenario</w:t>
      </w:r>
    </w:p>
    <w:p w14:paraId="6FDA89BD" w14:textId="77777777" w:rsidR="00AF4F99" w:rsidRDefault="00000000">
      <w:pPr>
        <w:spacing w:after="240" w:line="276" w:lineRule="auto"/>
      </w:pPr>
      <w:r>
        <w:t>Welcome to the Data Insights Lab, an instructional exercise designed to develop practical skills in data analysis, visualization, and communication. This lab provides hands-on experience with essential business intelligence tools and techniques used by analysts in real-world organizations.</w:t>
      </w:r>
    </w:p>
    <w:p w14:paraId="2DE2FE17" w14:textId="77777777" w:rsidR="00AF4F99" w:rsidRDefault="00000000">
      <w:pPr>
        <w:pStyle w:val="Heading2"/>
        <w:spacing w:after="160"/>
      </w:pPr>
      <w:r>
        <w:rPr>
          <w:rFonts w:ascii="Aptos Display" w:hAnsi="Aptos Display"/>
        </w:rPr>
        <w:t>Business Scenario</w:t>
      </w:r>
    </w:p>
    <w:p w14:paraId="783A7784" w14:textId="77777777" w:rsidR="00AF4F99" w:rsidRDefault="00000000">
      <w:pPr>
        <w:spacing w:after="240" w:line="276" w:lineRule="auto"/>
      </w:pPr>
      <w:r>
        <w:t>A company is evaluating the performance of three different website sections — Blog, Store, and Help Center — over a six-month period. Each section serves a distinct purpose in the customer journey and generates different types of user engagement. Leadership needs to understand which sections are performing well and which require improvement.</w:t>
      </w:r>
    </w:p>
    <w:p w14:paraId="760807DF" w14:textId="77777777" w:rsidR="00AF4F99" w:rsidRDefault="00000000">
      <w:pPr>
        <w:spacing w:after="240" w:line="276" w:lineRule="auto"/>
      </w:pPr>
      <w:r>
        <w:t>Your task is to analyze traffic patterns, engagement metrics, and user satisfaction data to identify meaningful trends and communicate actionable insights to stakeholders. This analysis will inform strategic decisions about resource allocation, content development, and platform optimization.</w:t>
      </w:r>
    </w:p>
    <w:p w14:paraId="6CB727D8" w14:textId="77777777" w:rsidR="00AF4F99" w:rsidRDefault="00000000">
      <w:pPr>
        <w:pStyle w:val="Heading1"/>
        <w:spacing w:after="240"/>
      </w:pPr>
      <w:r>
        <w:rPr>
          <w:rFonts w:ascii="Aptos Display" w:hAnsi="Aptos Display"/>
        </w:rPr>
        <w:t>Website Performance Data</w:t>
      </w:r>
    </w:p>
    <w:p w14:paraId="498069AD" w14:textId="77777777" w:rsidR="00AF4F99" w:rsidRDefault="00000000">
      <w:pPr>
        <w:spacing w:after="240" w:line="276" w:lineRule="auto"/>
      </w:pPr>
      <w:r>
        <w:t>The following table presents comprehensive website analytics across three key sections (Blog, Store, and Help Center) for the first half of the year, tracking metrics including page views, visitor engagement, bounce rates, conversions, and support ticket volume.</w:t>
      </w:r>
    </w:p>
    <w:tbl>
      <w:tblPr>
        <w:tblW w:w="0" w:type="auto"/>
        <w:tblLook w:val="04A0" w:firstRow="1" w:lastRow="0" w:firstColumn="1" w:lastColumn="0" w:noHBand="0" w:noVBand="1"/>
      </w:tblPr>
      <w:tblGrid>
        <w:gridCol w:w="1170"/>
        <w:gridCol w:w="1156"/>
        <w:gridCol w:w="1139"/>
        <w:gridCol w:w="1173"/>
        <w:gridCol w:w="1112"/>
        <w:gridCol w:w="1171"/>
        <w:gridCol w:w="1533"/>
        <w:gridCol w:w="1184"/>
      </w:tblGrid>
      <w:tr w:rsidR="00AF4F99" w14:paraId="0EB1EEDE" w14:textId="77777777">
        <w:trPr>
          <w:tblHeader/>
        </w:trPr>
        <w:tc>
          <w:tcPr>
            <w:tcW w:w="1205" w:type="dxa"/>
            <w:shd w:val="clear" w:color="auto" w:fill="ED7D31"/>
            <w:tcMar>
              <w:top w:w="160" w:type="dxa"/>
              <w:left w:w="160" w:type="dxa"/>
              <w:bottom w:w="160" w:type="dxa"/>
              <w:right w:w="160" w:type="dxa"/>
            </w:tcMar>
            <w:vAlign w:val="center"/>
          </w:tcPr>
          <w:p w14:paraId="5E62F460" w14:textId="77777777" w:rsidR="00AF4F99" w:rsidRDefault="00000000">
            <w:pPr>
              <w:spacing w:after="0"/>
              <w:jc w:val="center"/>
            </w:pPr>
            <w:r>
              <w:rPr>
                <w:b/>
                <w:color w:val="FFFFFF"/>
              </w:rPr>
              <w:lastRenderedPageBreak/>
              <w:t>Section</w:t>
            </w:r>
          </w:p>
        </w:tc>
        <w:tc>
          <w:tcPr>
            <w:tcW w:w="1205" w:type="dxa"/>
            <w:shd w:val="clear" w:color="auto" w:fill="ED7D31"/>
            <w:tcMar>
              <w:top w:w="160" w:type="dxa"/>
              <w:left w:w="160" w:type="dxa"/>
              <w:bottom w:w="160" w:type="dxa"/>
              <w:right w:w="160" w:type="dxa"/>
            </w:tcMar>
            <w:vAlign w:val="center"/>
          </w:tcPr>
          <w:p w14:paraId="1546019C" w14:textId="77777777" w:rsidR="00AF4F99" w:rsidRDefault="00000000">
            <w:pPr>
              <w:spacing w:after="0"/>
              <w:jc w:val="center"/>
            </w:pPr>
            <w:r>
              <w:rPr>
                <w:b/>
                <w:color w:val="FFFFFF"/>
              </w:rPr>
              <w:t>Month</w:t>
            </w:r>
          </w:p>
        </w:tc>
        <w:tc>
          <w:tcPr>
            <w:tcW w:w="1205" w:type="dxa"/>
            <w:shd w:val="clear" w:color="auto" w:fill="ED7D31"/>
            <w:tcMar>
              <w:top w:w="160" w:type="dxa"/>
              <w:left w:w="160" w:type="dxa"/>
              <w:bottom w:w="160" w:type="dxa"/>
              <w:right w:w="160" w:type="dxa"/>
            </w:tcMar>
            <w:vAlign w:val="center"/>
          </w:tcPr>
          <w:p w14:paraId="39B88561" w14:textId="77777777" w:rsidR="00AF4F99" w:rsidRDefault="00000000">
            <w:pPr>
              <w:spacing w:after="0"/>
              <w:jc w:val="center"/>
            </w:pPr>
            <w:r>
              <w:rPr>
                <w:b/>
                <w:color w:val="FFFFFF"/>
              </w:rPr>
              <w:t>Page Views</w:t>
            </w:r>
          </w:p>
        </w:tc>
        <w:tc>
          <w:tcPr>
            <w:tcW w:w="1205" w:type="dxa"/>
            <w:shd w:val="clear" w:color="auto" w:fill="ED7D31"/>
            <w:tcMar>
              <w:top w:w="160" w:type="dxa"/>
              <w:left w:w="160" w:type="dxa"/>
              <w:bottom w:w="160" w:type="dxa"/>
              <w:right w:w="160" w:type="dxa"/>
            </w:tcMar>
            <w:vAlign w:val="center"/>
          </w:tcPr>
          <w:p w14:paraId="76E1AD8E" w14:textId="77777777" w:rsidR="00AF4F99" w:rsidRDefault="00000000">
            <w:pPr>
              <w:spacing w:after="0"/>
              <w:jc w:val="center"/>
            </w:pPr>
            <w:r>
              <w:rPr>
                <w:b/>
                <w:color w:val="FFFFFF"/>
              </w:rPr>
              <w:t>Unique Visitors</w:t>
            </w:r>
          </w:p>
        </w:tc>
        <w:tc>
          <w:tcPr>
            <w:tcW w:w="1205" w:type="dxa"/>
            <w:shd w:val="clear" w:color="auto" w:fill="ED7D31"/>
            <w:tcMar>
              <w:top w:w="160" w:type="dxa"/>
              <w:left w:w="160" w:type="dxa"/>
              <w:bottom w:w="160" w:type="dxa"/>
              <w:right w:w="160" w:type="dxa"/>
            </w:tcMar>
            <w:vAlign w:val="center"/>
          </w:tcPr>
          <w:p w14:paraId="4ACC2030" w14:textId="77777777" w:rsidR="00AF4F99" w:rsidRDefault="00000000">
            <w:pPr>
              <w:spacing w:after="0"/>
              <w:jc w:val="center"/>
            </w:pPr>
            <w:r>
              <w:rPr>
                <w:b/>
                <w:color w:val="FFFFFF"/>
              </w:rPr>
              <w:t>Avg Time On Page (sec)</w:t>
            </w:r>
          </w:p>
        </w:tc>
        <w:tc>
          <w:tcPr>
            <w:tcW w:w="1205" w:type="dxa"/>
            <w:shd w:val="clear" w:color="auto" w:fill="ED7D31"/>
            <w:tcMar>
              <w:top w:w="160" w:type="dxa"/>
              <w:left w:w="160" w:type="dxa"/>
              <w:bottom w:w="160" w:type="dxa"/>
              <w:right w:w="160" w:type="dxa"/>
            </w:tcMar>
            <w:vAlign w:val="center"/>
          </w:tcPr>
          <w:p w14:paraId="13FBB82B" w14:textId="77777777" w:rsidR="00AF4F99" w:rsidRDefault="00000000">
            <w:pPr>
              <w:spacing w:after="0"/>
              <w:jc w:val="center"/>
            </w:pPr>
            <w:r>
              <w:rPr>
                <w:b/>
                <w:color w:val="FFFFFF"/>
              </w:rPr>
              <w:t>Bounce Rate (%)</w:t>
            </w:r>
          </w:p>
        </w:tc>
        <w:tc>
          <w:tcPr>
            <w:tcW w:w="1205" w:type="dxa"/>
            <w:shd w:val="clear" w:color="auto" w:fill="ED7D31"/>
            <w:tcMar>
              <w:top w:w="160" w:type="dxa"/>
              <w:left w:w="160" w:type="dxa"/>
              <w:bottom w:w="160" w:type="dxa"/>
              <w:right w:w="160" w:type="dxa"/>
            </w:tcMar>
            <w:vAlign w:val="center"/>
          </w:tcPr>
          <w:p w14:paraId="3AD4FE39" w14:textId="77777777" w:rsidR="00AF4F99" w:rsidRDefault="00000000">
            <w:pPr>
              <w:spacing w:after="0"/>
              <w:jc w:val="center"/>
            </w:pPr>
            <w:r>
              <w:rPr>
                <w:b/>
                <w:color w:val="FFFFFF"/>
              </w:rPr>
              <w:t>Conversions</w:t>
            </w:r>
          </w:p>
        </w:tc>
        <w:tc>
          <w:tcPr>
            <w:tcW w:w="1205" w:type="dxa"/>
            <w:shd w:val="clear" w:color="auto" w:fill="ED7D31"/>
            <w:tcMar>
              <w:top w:w="160" w:type="dxa"/>
              <w:left w:w="160" w:type="dxa"/>
              <w:bottom w:w="160" w:type="dxa"/>
              <w:right w:w="160" w:type="dxa"/>
            </w:tcMar>
            <w:vAlign w:val="center"/>
          </w:tcPr>
          <w:p w14:paraId="182997D1" w14:textId="77777777" w:rsidR="00AF4F99" w:rsidRDefault="00000000">
            <w:pPr>
              <w:spacing w:after="0"/>
              <w:jc w:val="center"/>
            </w:pPr>
            <w:r>
              <w:rPr>
                <w:b/>
                <w:color w:val="FFFFFF"/>
              </w:rPr>
              <w:t>Support Tickets</w:t>
            </w:r>
          </w:p>
        </w:tc>
      </w:tr>
      <w:tr w:rsidR="00AF4F99" w14:paraId="619836B9" w14:textId="77777777">
        <w:tc>
          <w:tcPr>
            <w:tcW w:w="1205" w:type="dxa"/>
            <w:shd w:val="clear" w:color="auto" w:fill="FFFFFF"/>
            <w:tcMar>
              <w:top w:w="160" w:type="dxa"/>
              <w:left w:w="160" w:type="dxa"/>
              <w:bottom w:w="160" w:type="dxa"/>
              <w:right w:w="160" w:type="dxa"/>
            </w:tcMar>
            <w:vAlign w:val="center"/>
          </w:tcPr>
          <w:p w14:paraId="5B256821" w14:textId="77777777" w:rsidR="00AF4F99" w:rsidRDefault="00000000">
            <w:pPr>
              <w:spacing w:after="0"/>
              <w:jc w:val="center"/>
            </w:pPr>
            <w:r>
              <w:t>Blog</w:t>
            </w:r>
          </w:p>
        </w:tc>
        <w:tc>
          <w:tcPr>
            <w:tcW w:w="1205" w:type="dxa"/>
            <w:shd w:val="clear" w:color="auto" w:fill="FFFFFF"/>
            <w:tcMar>
              <w:top w:w="160" w:type="dxa"/>
              <w:left w:w="160" w:type="dxa"/>
              <w:bottom w:w="160" w:type="dxa"/>
              <w:right w:w="160" w:type="dxa"/>
            </w:tcMar>
            <w:vAlign w:val="center"/>
          </w:tcPr>
          <w:p w14:paraId="45189DA5" w14:textId="77777777" w:rsidR="00AF4F99" w:rsidRDefault="00000000">
            <w:pPr>
              <w:spacing w:after="0"/>
              <w:jc w:val="center"/>
            </w:pPr>
            <w:r>
              <w:t>Jan</w:t>
            </w:r>
          </w:p>
        </w:tc>
        <w:tc>
          <w:tcPr>
            <w:tcW w:w="1205" w:type="dxa"/>
            <w:shd w:val="clear" w:color="auto" w:fill="FFFFFF"/>
            <w:tcMar>
              <w:top w:w="160" w:type="dxa"/>
              <w:left w:w="160" w:type="dxa"/>
              <w:bottom w:w="160" w:type="dxa"/>
              <w:right w:w="160" w:type="dxa"/>
            </w:tcMar>
            <w:vAlign w:val="center"/>
          </w:tcPr>
          <w:p w14:paraId="5C648CBF" w14:textId="77777777" w:rsidR="00AF4F99" w:rsidRDefault="00000000">
            <w:pPr>
              <w:spacing w:after="0"/>
              <w:jc w:val="center"/>
            </w:pPr>
            <w:r>
              <w:t>42000</w:t>
            </w:r>
          </w:p>
        </w:tc>
        <w:tc>
          <w:tcPr>
            <w:tcW w:w="1205" w:type="dxa"/>
            <w:shd w:val="clear" w:color="auto" w:fill="FFFFFF"/>
            <w:tcMar>
              <w:top w:w="160" w:type="dxa"/>
              <w:left w:w="160" w:type="dxa"/>
              <w:bottom w:w="160" w:type="dxa"/>
              <w:right w:w="160" w:type="dxa"/>
            </w:tcMar>
            <w:vAlign w:val="center"/>
          </w:tcPr>
          <w:p w14:paraId="18785202" w14:textId="77777777" w:rsidR="00AF4F99" w:rsidRDefault="00000000">
            <w:pPr>
              <w:spacing w:after="0"/>
              <w:jc w:val="center"/>
            </w:pPr>
            <w:r>
              <w:t>18000</w:t>
            </w:r>
          </w:p>
        </w:tc>
        <w:tc>
          <w:tcPr>
            <w:tcW w:w="1205" w:type="dxa"/>
            <w:shd w:val="clear" w:color="auto" w:fill="FFFFFF"/>
            <w:tcMar>
              <w:top w:w="160" w:type="dxa"/>
              <w:left w:w="160" w:type="dxa"/>
              <w:bottom w:w="160" w:type="dxa"/>
              <w:right w:w="160" w:type="dxa"/>
            </w:tcMar>
            <w:vAlign w:val="center"/>
          </w:tcPr>
          <w:p w14:paraId="5AEEC94D" w14:textId="77777777" w:rsidR="00AF4F99" w:rsidRDefault="00000000">
            <w:pPr>
              <w:spacing w:after="0"/>
              <w:jc w:val="center"/>
            </w:pPr>
            <w:r>
              <w:t>92</w:t>
            </w:r>
          </w:p>
        </w:tc>
        <w:tc>
          <w:tcPr>
            <w:tcW w:w="1205" w:type="dxa"/>
            <w:shd w:val="clear" w:color="auto" w:fill="FFFFFF"/>
            <w:tcMar>
              <w:top w:w="160" w:type="dxa"/>
              <w:left w:w="160" w:type="dxa"/>
              <w:bottom w:w="160" w:type="dxa"/>
              <w:right w:w="160" w:type="dxa"/>
            </w:tcMar>
            <w:vAlign w:val="center"/>
          </w:tcPr>
          <w:p w14:paraId="15AD801E" w14:textId="77777777" w:rsidR="00AF4F99" w:rsidRDefault="00000000">
            <w:pPr>
              <w:spacing w:after="0"/>
              <w:jc w:val="center"/>
            </w:pPr>
            <w:r>
              <w:t>68</w:t>
            </w:r>
          </w:p>
        </w:tc>
        <w:tc>
          <w:tcPr>
            <w:tcW w:w="1205" w:type="dxa"/>
            <w:shd w:val="clear" w:color="auto" w:fill="FFFFFF"/>
            <w:tcMar>
              <w:top w:w="160" w:type="dxa"/>
              <w:left w:w="160" w:type="dxa"/>
              <w:bottom w:w="160" w:type="dxa"/>
              <w:right w:w="160" w:type="dxa"/>
            </w:tcMar>
            <w:vAlign w:val="center"/>
          </w:tcPr>
          <w:p w14:paraId="3C18BD04" w14:textId="77777777" w:rsidR="00AF4F99" w:rsidRDefault="00000000">
            <w:pPr>
              <w:spacing w:after="0"/>
              <w:jc w:val="center"/>
            </w:pPr>
            <w:r>
              <w:t>300</w:t>
            </w:r>
          </w:p>
        </w:tc>
        <w:tc>
          <w:tcPr>
            <w:tcW w:w="1205" w:type="dxa"/>
            <w:shd w:val="clear" w:color="auto" w:fill="FFFFFF"/>
            <w:tcMar>
              <w:top w:w="160" w:type="dxa"/>
              <w:left w:w="160" w:type="dxa"/>
              <w:bottom w:w="160" w:type="dxa"/>
              <w:right w:w="160" w:type="dxa"/>
            </w:tcMar>
            <w:vAlign w:val="center"/>
          </w:tcPr>
          <w:p w14:paraId="1C180C2F" w14:textId="77777777" w:rsidR="00AF4F99" w:rsidRDefault="00000000">
            <w:pPr>
              <w:spacing w:after="0"/>
              <w:jc w:val="center"/>
            </w:pPr>
            <w:r>
              <w:t>12</w:t>
            </w:r>
          </w:p>
        </w:tc>
      </w:tr>
      <w:tr w:rsidR="00AF4F99" w14:paraId="42CA5647" w14:textId="77777777">
        <w:tc>
          <w:tcPr>
            <w:tcW w:w="1205" w:type="dxa"/>
            <w:shd w:val="clear" w:color="auto" w:fill="FBE5D5"/>
            <w:tcMar>
              <w:top w:w="160" w:type="dxa"/>
              <w:left w:w="160" w:type="dxa"/>
              <w:bottom w:w="160" w:type="dxa"/>
              <w:right w:w="160" w:type="dxa"/>
            </w:tcMar>
            <w:vAlign w:val="center"/>
          </w:tcPr>
          <w:p w14:paraId="27783445" w14:textId="77777777" w:rsidR="00AF4F99" w:rsidRDefault="00000000">
            <w:pPr>
              <w:spacing w:after="0"/>
              <w:jc w:val="center"/>
            </w:pPr>
            <w:r>
              <w:t>Blog</w:t>
            </w:r>
          </w:p>
        </w:tc>
        <w:tc>
          <w:tcPr>
            <w:tcW w:w="1205" w:type="dxa"/>
            <w:shd w:val="clear" w:color="auto" w:fill="FBE5D5"/>
            <w:tcMar>
              <w:top w:w="160" w:type="dxa"/>
              <w:left w:w="160" w:type="dxa"/>
              <w:bottom w:w="160" w:type="dxa"/>
              <w:right w:w="160" w:type="dxa"/>
            </w:tcMar>
            <w:vAlign w:val="center"/>
          </w:tcPr>
          <w:p w14:paraId="497A0578" w14:textId="77777777" w:rsidR="00AF4F99" w:rsidRDefault="00000000">
            <w:pPr>
              <w:spacing w:after="0"/>
              <w:jc w:val="center"/>
            </w:pPr>
            <w:r>
              <w:t>Feb</w:t>
            </w:r>
          </w:p>
        </w:tc>
        <w:tc>
          <w:tcPr>
            <w:tcW w:w="1205" w:type="dxa"/>
            <w:shd w:val="clear" w:color="auto" w:fill="FBE5D5"/>
            <w:tcMar>
              <w:top w:w="160" w:type="dxa"/>
              <w:left w:w="160" w:type="dxa"/>
              <w:bottom w:w="160" w:type="dxa"/>
              <w:right w:w="160" w:type="dxa"/>
            </w:tcMar>
            <w:vAlign w:val="center"/>
          </w:tcPr>
          <w:p w14:paraId="6930B498" w14:textId="77777777" w:rsidR="00AF4F99" w:rsidRDefault="00000000">
            <w:pPr>
              <w:spacing w:after="0"/>
              <w:jc w:val="center"/>
            </w:pPr>
            <w:r>
              <w:t>45000</w:t>
            </w:r>
          </w:p>
        </w:tc>
        <w:tc>
          <w:tcPr>
            <w:tcW w:w="1205" w:type="dxa"/>
            <w:shd w:val="clear" w:color="auto" w:fill="FBE5D5"/>
            <w:tcMar>
              <w:top w:w="160" w:type="dxa"/>
              <w:left w:w="160" w:type="dxa"/>
              <w:bottom w:w="160" w:type="dxa"/>
              <w:right w:w="160" w:type="dxa"/>
            </w:tcMar>
            <w:vAlign w:val="center"/>
          </w:tcPr>
          <w:p w14:paraId="0C8D098F" w14:textId="77777777" w:rsidR="00AF4F99" w:rsidRDefault="00000000">
            <w:pPr>
              <w:spacing w:after="0"/>
              <w:jc w:val="center"/>
            </w:pPr>
            <w:r>
              <w:t>19000</w:t>
            </w:r>
          </w:p>
        </w:tc>
        <w:tc>
          <w:tcPr>
            <w:tcW w:w="1205" w:type="dxa"/>
            <w:shd w:val="clear" w:color="auto" w:fill="FBE5D5"/>
            <w:tcMar>
              <w:top w:w="160" w:type="dxa"/>
              <w:left w:w="160" w:type="dxa"/>
              <w:bottom w:w="160" w:type="dxa"/>
              <w:right w:w="160" w:type="dxa"/>
            </w:tcMar>
            <w:vAlign w:val="center"/>
          </w:tcPr>
          <w:p w14:paraId="19B45A5D" w14:textId="77777777" w:rsidR="00AF4F99" w:rsidRDefault="00000000">
            <w:pPr>
              <w:spacing w:after="0"/>
              <w:jc w:val="center"/>
            </w:pPr>
            <w:r>
              <w:t>95</w:t>
            </w:r>
          </w:p>
        </w:tc>
        <w:tc>
          <w:tcPr>
            <w:tcW w:w="1205" w:type="dxa"/>
            <w:shd w:val="clear" w:color="auto" w:fill="FBE5D5"/>
            <w:tcMar>
              <w:top w:w="160" w:type="dxa"/>
              <w:left w:w="160" w:type="dxa"/>
              <w:bottom w:w="160" w:type="dxa"/>
              <w:right w:w="160" w:type="dxa"/>
            </w:tcMar>
            <w:vAlign w:val="center"/>
          </w:tcPr>
          <w:p w14:paraId="36FB6A18" w14:textId="77777777" w:rsidR="00AF4F99" w:rsidRDefault="00000000">
            <w:pPr>
              <w:spacing w:after="0"/>
              <w:jc w:val="center"/>
            </w:pPr>
            <w:r>
              <w:t>66</w:t>
            </w:r>
          </w:p>
        </w:tc>
        <w:tc>
          <w:tcPr>
            <w:tcW w:w="1205" w:type="dxa"/>
            <w:shd w:val="clear" w:color="auto" w:fill="FBE5D5"/>
            <w:tcMar>
              <w:top w:w="160" w:type="dxa"/>
              <w:left w:w="160" w:type="dxa"/>
              <w:bottom w:w="160" w:type="dxa"/>
              <w:right w:w="160" w:type="dxa"/>
            </w:tcMar>
            <w:vAlign w:val="center"/>
          </w:tcPr>
          <w:p w14:paraId="6621D90F" w14:textId="77777777" w:rsidR="00AF4F99" w:rsidRDefault="00000000">
            <w:pPr>
              <w:spacing w:after="0"/>
              <w:jc w:val="center"/>
            </w:pPr>
            <w:r>
              <w:t>320</w:t>
            </w:r>
          </w:p>
        </w:tc>
        <w:tc>
          <w:tcPr>
            <w:tcW w:w="1205" w:type="dxa"/>
            <w:shd w:val="clear" w:color="auto" w:fill="FBE5D5"/>
            <w:tcMar>
              <w:top w:w="160" w:type="dxa"/>
              <w:left w:w="160" w:type="dxa"/>
              <w:bottom w:w="160" w:type="dxa"/>
              <w:right w:w="160" w:type="dxa"/>
            </w:tcMar>
            <w:vAlign w:val="center"/>
          </w:tcPr>
          <w:p w14:paraId="3B90F316" w14:textId="77777777" w:rsidR="00AF4F99" w:rsidRDefault="00000000">
            <w:pPr>
              <w:spacing w:after="0"/>
              <w:jc w:val="center"/>
            </w:pPr>
            <w:r>
              <w:t>10</w:t>
            </w:r>
          </w:p>
        </w:tc>
      </w:tr>
      <w:tr w:rsidR="00AF4F99" w14:paraId="5471C87D" w14:textId="77777777">
        <w:tc>
          <w:tcPr>
            <w:tcW w:w="1205" w:type="dxa"/>
            <w:shd w:val="clear" w:color="auto" w:fill="FFFFFF"/>
            <w:tcMar>
              <w:top w:w="160" w:type="dxa"/>
              <w:left w:w="160" w:type="dxa"/>
              <w:bottom w:w="160" w:type="dxa"/>
              <w:right w:w="160" w:type="dxa"/>
            </w:tcMar>
            <w:vAlign w:val="center"/>
          </w:tcPr>
          <w:p w14:paraId="675CBFFA" w14:textId="77777777" w:rsidR="00AF4F99" w:rsidRDefault="00000000">
            <w:pPr>
              <w:spacing w:after="0"/>
              <w:jc w:val="center"/>
            </w:pPr>
            <w:r>
              <w:t>Blog</w:t>
            </w:r>
          </w:p>
        </w:tc>
        <w:tc>
          <w:tcPr>
            <w:tcW w:w="1205" w:type="dxa"/>
            <w:shd w:val="clear" w:color="auto" w:fill="FFFFFF"/>
            <w:tcMar>
              <w:top w:w="160" w:type="dxa"/>
              <w:left w:w="160" w:type="dxa"/>
              <w:bottom w:w="160" w:type="dxa"/>
              <w:right w:w="160" w:type="dxa"/>
            </w:tcMar>
            <w:vAlign w:val="center"/>
          </w:tcPr>
          <w:p w14:paraId="6C3DC005" w14:textId="77777777" w:rsidR="00AF4F99" w:rsidRDefault="00000000">
            <w:pPr>
              <w:spacing w:after="0"/>
              <w:jc w:val="center"/>
            </w:pPr>
            <w:r>
              <w:t>Mar</w:t>
            </w:r>
          </w:p>
        </w:tc>
        <w:tc>
          <w:tcPr>
            <w:tcW w:w="1205" w:type="dxa"/>
            <w:shd w:val="clear" w:color="auto" w:fill="FFFFFF"/>
            <w:tcMar>
              <w:top w:w="160" w:type="dxa"/>
              <w:left w:w="160" w:type="dxa"/>
              <w:bottom w:w="160" w:type="dxa"/>
              <w:right w:w="160" w:type="dxa"/>
            </w:tcMar>
            <w:vAlign w:val="center"/>
          </w:tcPr>
          <w:p w14:paraId="17FC76BB" w14:textId="77777777" w:rsidR="00AF4F99" w:rsidRDefault="00000000">
            <w:pPr>
              <w:spacing w:after="0"/>
              <w:jc w:val="center"/>
            </w:pPr>
            <w:r>
              <w:t>47000</w:t>
            </w:r>
          </w:p>
        </w:tc>
        <w:tc>
          <w:tcPr>
            <w:tcW w:w="1205" w:type="dxa"/>
            <w:shd w:val="clear" w:color="auto" w:fill="FFFFFF"/>
            <w:tcMar>
              <w:top w:w="160" w:type="dxa"/>
              <w:left w:w="160" w:type="dxa"/>
              <w:bottom w:w="160" w:type="dxa"/>
              <w:right w:w="160" w:type="dxa"/>
            </w:tcMar>
            <w:vAlign w:val="center"/>
          </w:tcPr>
          <w:p w14:paraId="4B63A199" w14:textId="77777777" w:rsidR="00AF4F99" w:rsidRDefault="00000000">
            <w:pPr>
              <w:spacing w:after="0"/>
              <w:jc w:val="center"/>
            </w:pPr>
            <w:r>
              <w:t>20000</w:t>
            </w:r>
          </w:p>
        </w:tc>
        <w:tc>
          <w:tcPr>
            <w:tcW w:w="1205" w:type="dxa"/>
            <w:shd w:val="clear" w:color="auto" w:fill="FFFFFF"/>
            <w:tcMar>
              <w:top w:w="160" w:type="dxa"/>
              <w:left w:w="160" w:type="dxa"/>
              <w:bottom w:w="160" w:type="dxa"/>
              <w:right w:w="160" w:type="dxa"/>
            </w:tcMar>
            <w:vAlign w:val="center"/>
          </w:tcPr>
          <w:p w14:paraId="483B573A" w14:textId="77777777" w:rsidR="00AF4F99" w:rsidRDefault="00000000">
            <w:pPr>
              <w:spacing w:after="0"/>
              <w:jc w:val="center"/>
            </w:pPr>
            <w:r>
              <w:t>98</w:t>
            </w:r>
          </w:p>
        </w:tc>
        <w:tc>
          <w:tcPr>
            <w:tcW w:w="1205" w:type="dxa"/>
            <w:shd w:val="clear" w:color="auto" w:fill="FFFFFF"/>
            <w:tcMar>
              <w:top w:w="160" w:type="dxa"/>
              <w:left w:w="160" w:type="dxa"/>
              <w:bottom w:w="160" w:type="dxa"/>
              <w:right w:w="160" w:type="dxa"/>
            </w:tcMar>
            <w:vAlign w:val="center"/>
          </w:tcPr>
          <w:p w14:paraId="278E3472" w14:textId="77777777" w:rsidR="00AF4F99" w:rsidRDefault="00000000">
            <w:pPr>
              <w:spacing w:after="0"/>
              <w:jc w:val="center"/>
            </w:pPr>
            <w:r>
              <w:t>65</w:t>
            </w:r>
          </w:p>
        </w:tc>
        <w:tc>
          <w:tcPr>
            <w:tcW w:w="1205" w:type="dxa"/>
            <w:shd w:val="clear" w:color="auto" w:fill="FFFFFF"/>
            <w:tcMar>
              <w:top w:w="160" w:type="dxa"/>
              <w:left w:w="160" w:type="dxa"/>
              <w:bottom w:w="160" w:type="dxa"/>
              <w:right w:w="160" w:type="dxa"/>
            </w:tcMar>
            <w:vAlign w:val="center"/>
          </w:tcPr>
          <w:p w14:paraId="157ED43B" w14:textId="77777777" w:rsidR="00AF4F99" w:rsidRDefault="00000000">
            <w:pPr>
              <w:spacing w:after="0"/>
              <w:jc w:val="center"/>
            </w:pPr>
            <w:r>
              <w:t>340</w:t>
            </w:r>
          </w:p>
        </w:tc>
        <w:tc>
          <w:tcPr>
            <w:tcW w:w="1205" w:type="dxa"/>
            <w:shd w:val="clear" w:color="auto" w:fill="FFFFFF"/>
            <w:tcMar>
              <w:top w:w="160" w:type="dxa"/>
              <w:left w:w="160" w:type="dxa"/>
              <w:bottom w:w="160" w:type="dxa"/>
              <w:right w:w="160" w:type="dxa"/>
            </w:tcMar>
            <w:vAlign w:val="center"/>
          </w:tcPr>
          <w:p w14:paraId="3DA0949B" w14:textId="77777777" w:rsidR="00AF4F99" w:rsidRDefault="00000000">
            <w:pPr>
              <w:spacing w:after="0"/>
              <w:jc w:val="center"/>
            </w:pPr>
            <w:r>
              <w:t>9</w:t>
            </w:r>
          </w:p>
        </w:tc>
      </w:tr>
      <w:tr w:rsidR="00AF4F99" w14:paraId="17BB96E0" w14:textId="77777777">
        <w:tc>
          <w:tcPr>
            <w:tcW w:w="1205" w:type="dxa"/>
            <w:shd w:val="clear" w:color="auto" w:fill="FBE5D5"/>
            <w:tcMar>
              <w:top w:w="160" w:type="dxa"/>
              <w:left w:w="160" w:type="dxa"/>
              <w:bottom w:w="160" w:type="dxa"/>
              <w:right w:w="160" w:type="dxa"/>
            </w:tcMar>
            <w:vAlign w:val="center"/>
          </w:tcPr>
          <w:p w14:paraId="2C253682" w14:textId="77777777" w:rsidR="00AF4F99" w:rsidRDefault="00000000">
            <w:pPr>
              <w:spacing w:after="0"/>
              <w:jc w:val="center"/>
            </w:pPr>
            <w:r>
              <w:t>Blog</w:t>
            </w:r>
          </w:p>
        </w:tc>
        <w:tc>
          <w:tcPr>
            <w:tcW w:w="1205" w:type="dxa"/>
            <w:shd w:val="clear" w:color="auto" w:fill="FBE5D5"/>
            <w:tcMar>
              <w:top w:w="160" w:type="dxa"/>
              <w:left w:w="160" w:type="dxa"/>
              <w:bottom w:w="160" w:type="dxa"/>
              <w:right w:w="160" w:type="dxa"/>
            </w:tcMar>
            <w:vAlign w:val="center"/>
          </w:tcPr>
          <w:p w14:paraId="2AA8DD90" w14:textId="77777777" w:rsidR="00AF4F99" w:rsidRDefault="00000000">
            <w:pPr>
              <w:spacing w:after="0"/>
              <w:jc w:val="center"/>
            </w:pPr>
            <w:r>
              <w:t>Apr</w:t>
            </w:r>
          </w:p>
        </w:tc>
        <w:tc>
          <w:tcPr>
            <w:tcW w:w="1205" w:type="dxa"/>
            <w:shd w:val="clear" w:color="auto" w:fill="FBE5D5"/>
            <w:tcMar>
              <w:top w:w="160" w:type="dxa"/>
              <w:left w:w="160" w:type="dxa"/>
              <w:bottom w:w="160" w:type="dxa"/>
              <w:right w:w="160" w:type="dxa"/>
            </w:tcMar>
            <w:vAlign w:val="center"/>
          </w:tcPr>
          <w:p w14:paraId="2B48A9F7" w14:textId="77777777" w:rsidR="00AF4F99" w:rsidRDefault="00000000">
            <w:pPr>
              <w:spacing w:after="0"/>
              <w:jc w:val="center"/>
            </w:pPr>
            <w:r>
              <w:t>46000</w:t>
            </w:r>
          </w:p>
        </w:tc>
        <w:tc>
          <w:tcPr>
            <w:tcW w:w="1205" w:type="dxa"/>
            <w:shd w:val="clear" w:color="auto" w:fill="FBE5D5"/>
            <w:tcMar>
              <w:top w:w="160" w:type="dxa"/>
              <w:left w:w="160" w:type="dxa"/>
              <w:bottom w:w="160" w:type="dxa"/>
              <w:right w:w="160" w:type="dxa"/>
            </w:tcMar>
            <w:vAlign w:val="center"/>
          </w:tcPr>
          <w:p w14:paraId="1DAD3B9B" w14:textId="77777777" w:rsidR="00AF4F99" w:rsidRDefault="00000000">
            <w:pPr>
              <w:spacing w:after="0"/>
              <w:jc w:val="center"/>
            </w:pPr>
            <w:r>
              <w:t>19800</w:t>
            </w:r>
          </w:p>
        </w:tc>
        <w:tc>
          <w:tcPr>
            <w:tcW w:w="1205" w:type="dxa"/>
            <w:shd w:val="clear" w:color="auto" w:fill="FBE5D5"/>
            <w:tcMar>
              <w:top w:w="160" w:type="dxa"/>
              <w:left w:w="160" w:type="dxa"/>
              <w:bottom w:w="160" w:type="dxa"/>
              <w:right w:w="160" w:type="dxa"/>
            </w:tcMar>
            <w:vAlign w:val="center"/>
          </w:tcPr>
          <w:p w14:paraId="19D458BE" w14:textId="77777777" w:rsidR="00AF4F99" w:rsidRDefault="00000000">
            <w:pPr>
              <w:spacing w:after="0"/>
              <w:jc w:val="center"/>
            </w:pPr>
            <w:r>
              <w:t>96</w:t>
            </w:r>
          </w:p>
        </w:tc>
        <w:tc>
          <w:tcPr>
            <w:tcW w:w="1205" w:type="dxa"/>
            <w:shd w:val="clear" w:color="auto" w:fill="FBE5D5"/>
            <w:tcMar>
              <w:top w:w="160" w:type="dxa"/>
              <w:left w:w="160" w:type="dxa"/>
              <w:bottom w:w="160" w:type="dxa"/>
              <w:right w:w="160" w:type="dxa"/>
            </w:tcMar>
            <w:vAlign w:val="center"/>
          </w:tcPr>
          <w:p w14:paraId="025D23AE" w14:textId="77777777" w:rsidR="00AF4F99" w:rsidRDefault="00000000">
            <w:pPr>
              <w:spacing w:after="0"/>
              <w:jc w:val="center"/>
            </w:pPr>
            <w:r>
              <w:t>67</w:t>
            </w:r>
          </w:p>
        </w:tc>
        <w:tc>
          <w:tcPr>
            <w:tcW w:w="1205" w:type="dxa"/>
            <w:shd w:val="clear" w:color="auto" w:fill="FBE5D5"/>
            <w:tcMar>
              <w:top w:w="160" w:type="dxa"/>
              <w:left w:w="160" w:type="dxa"/>
              <w:bottom w:w="160" w:type="dxa"/>
              <w:right w:w="160" w:type="dxa"/>
            </w:tcMar>
            <w:vAlign w:val="center"/>
          </w:tcPr>
          <w:p w14:paraId="4A2E7598" w14:textId="77777777" w:rsidR="00AF4F99" w:rsidRDefault="00000000">
            <w:pPr>
              <w:spacing w:after="0"/>
              <w:jc w:val="center"/>
            </w:pPr>
            <w:r>
              <w:t>330</w:t>
            </w:r>
          </w:p>
        </w:tc>
        <w:tc>
          <w:tcPr>
            <w:tcW w:w="1205" w:type="dxa"/>
            <w:shd w:val="clear" w:color="auto" w:fill="FBE5D5"/>
            <w:tcMar>
              <w:top w:w="160" w:type="dxa"/>
              <w:left w:w="160" w:type="dxa"/>
              <w:bottom w:w="160" w:type="dxa"/>
              <w:right w:w="160" w:type="dxa"/>
            </w:tcMar>
            <w:vAlign w:val="center"/>
          </w:tcPr>
          <w:p w14:paraId="73622893" w14:textId="77777777" w:rsidR="00AF4F99" w:rsidRDefault="00000000">
            <w:pPr>
              <w:spacing w:after="0"/>
              <w:jc w:val="center"/>
            </w:pPr>
            <w:r>
              <w:t>11</w:t>
            </w:r>
          </w:p>
        </w:tc>
      </w:tr>
      <w:tr w:rsidR="00AF4F99" w14:paraId="77B5C941" w14:textId="77777777">
        <w:tc>
          <w:tcPr>
            <w:tcW w:w="1205" w:type="dxa"/>
            <w:shd w:val="clear" w:color="auto" w:fill="FFFFFF"/>
            <w:tcMar>
              <w:top w:w="160" w:type="dxa"/>
              <w:left w:w="160" w:type="dxa"/>
              <w:bottom w:w="160" w:type="dxa"/>
              <w:right w:w="160" w:type="dxa"/>
            </w:tcMar>
            <w:vAlign w:val="center"/>
          </w:tcPr>
          <w:p w14:paraId="1297D270" w14:textId="77777777" w:rsidR="00AF4F99" w:rsidRDefault="00000000">
            <w:pPr>
              <w:spacing w:after="0"/>
              <w:jc w:val="center"/>
            </w:pPr>
            <w:r>
              <w:t>Blog</w:t>
            </w:r>
          </w:p>
        </w:tc>
        <w:tc>
          <w:tcPr>
            <w:tcW w:w="1205" w:type="dxa"/>
            <w:shd w:val="clear" w:color="auto" w:fill="FFFFFF"/>
            <w:tcMar>
              <w:top w:w="160" w:type="dxa"/>
              <w:left w:w="160" w:type="dxa"/>
              <w:bottom w:w="160" w:type="dxa"/>
              <w:right w:w="160" w:type="dxa"/>
            </w:tcMar>
            <w:vAlign w:val="center"/>
          </w:tcPr>
          <w:p w14:paraId="6570DBF7" w14:textId="77777777" w:rsidR="00AF4F99" w:rsidRDefault="00000000">
            <w:pPr>
              <w:spacing w:after="0"/>
              <w:jc w:val="center"/>
            </w:pPr>
            <w:r>
              <w:t>May</w:t>
            </w:r>
          </w:p>
        </w:tc>
        <w:tc>
          <w:tcPr>
            <w:tcW w:w="1205" w:type="dxa"/>
            <w:shd w:val="clear" w:color="auto" w:fill="FFFFFF"/>
            <w:tcMar>
              <w:top w:w="160" w:type="dxa"/>
              <w:left w:w="160" w:type="dxa"/>
              <w:bottom w:w="160" w:type="dxa"/>
              <w:right w:w="160" w:type="dxa"/>
            </w:tcMar>
            <w:vAlign w:val="center"/>
          </w:tcPr>
          <w:p w14:paraId="35B3854C" w14:textId="77777777" w:rsidR="00AF4F99" w:rsidRDefault="00000000">
            <w:pPr>
              <w:spacing w:after="0"/>
              <w:jc w:val="center"/>
            </w:pPr>
            <w:r>
              <w:t>48000</w:t>
            </w:r>
          </w:p>
        </w:tc>
        <w:tc>
          <w:tcPr>
            <w:tcW w:w="1205" w:type="dxa"/>
            <w:shd w:val="clear" w:color="auto" w:fill="FFFFFF"/>
            <w:tcMar>
              <w:top w:w="160" w:type="dxa"/>
              <w:left w:w="160" w:type="dxa"/>
              <w:bottom w:w="160" w:type="dxa"/>
              <w:right w:w="160" w:type="dxa"/>
            </w:tcMar>
            <w:vAlign w:val="center"/>
          </w:tcPr>
          <w:p w14:paraId="430D8409" w14:textId="77777777" w:rsidR="00AF4F99" w:rsidRDefault="00000000">
            <w:pPr>
              <w:spacing w:after="0"/>
              <w:jc w:val="center"/>
            </w:pPr>
            <w:r>
              <w:t>20500</w:t>
            </w:r>
          </w:p>
        </w:tc>
        <w:tc>
          <w:tcPr>
            <w:tcW w:w="1205" w:type="dxa"/>
            <w:shd w:val="clear" w:color="auto" w:fill="FFFFFF"/>
            <w:tcMar>
              <w:top w:w="160" w:type="dxa"/>
              <w:left w:w="160" w:type="dxa"/>
              <w:bottom w:w="160" w:type="dxa"/>
              <w:right w:w="160" w:type="dxa"/>
            </w:tcMar>
            <w:vAlign w:val="center"/>
          </w:tcPr>
          <w:p w14:paraId="788F156C" w14:textId="77777777" w:rsidR="00AF4F99" w:rsidRDefault="00000000">
            <w:pPr>
              <w:spacing w:after="0"/>
              <w:jc w:val="center"/>
            </w:pPr>
            <w:r>
              <w:t>100</w:t>
            </w:r>
          </w:p>
        </w:tc>
        <w:tc>
          <w:tcPr>
            <w:tcW w:w="1205" w:type="dxa"/>
            <w:shd w:val="clear" w:color="auto" w:fill="FFFFFF"/>
            <w:tcMar>
              <w:top w:w="160" w:type="dxa"/>
              <w:left w:w="160" w:type="dxa"/>
              <w:bottom w:w="160" w:type="dxa"/>
              <w:right w:w="160" w:type="dxa"/>
            </w:tcMar>
            <w:vAlign w:val="center"/>
          </w:tcPr>
          <w:p w14:paraId="2435CD5E" w14:textId="77777777" w:rsidR="00AF4F99" w:rsidRDefault="00000000">
            <w:pPr>
              <w:spacing w:after="0"/>
              <w:jc w:val="center"/>
            </w:pPr>
            <w:r>
              <w:t>64</w:t>
            </w:r>
          </w:p>
        </w:tc>
        <w:tc>
          <w:tcPr>
            <w:tcW w:w="1205" w:type="dxa"/>
            <w:shd w:val="clear" w:color="auto" w:fill="FFFFFF"/>
            <w:tcMar>
              <w:top w:w="160" w:type="dxa"/>
              <w:left w:w="160" w:type="dxa"/>
              <w:bottom w:w="160" w:type="dxa"/>
              <w:right w:w="160" w:type="dxa"/>
            </w:tcMar>
            <w:vAlign w:val="center"/>
          </w:tcPr>
          <w:p w14:paraId="3F144FD0" w14:textId="77777777" w:rsidR="00AF4F99" w:rsidRDefault="00000000">
            <w:pPr>
              <w:spacing w:after="0"/>
              <w:jc w:val="center"/>
            </w:pPr>
            <w:r>
              <w:t>360</w:t>
            </w:r>
          </w:p>
        </w:tc>
        <w:tc>
          <w:tcPr>
            <w:tcW w:w="1205" w:type="dxa"/>
            <w:shd w:val="clear" w:color="auto" w:fill="FFFFFF"/>
            <w:tcMar>
              <w:top w:w="160" w:type="dxa"/>
              <w:left w:w="160" w:type="dxa"/>
              <w:bottom w:w="160" w:type="dxa"/>
              <w:right w:w="160" w:type="dxa"/>
            </w:tcMar>
            <w:vAlign w:val="center"/>
          </w:tcPr>
          <w:p w14:paraId="0946AF0A" w14:textId="77777777" w:rsidR="00AF4F99" w:rsidRDefault="00000000">
            <w:pPr>
              <w:spacing w:after="0"/>
              <w:jc w:val="center"/>
            </w:pPr>
            <w:r>
              <w:t>8</w:t>
            </w:r>
          </w:p>
        </w:tc>
      </w:tr>
      <w:tr w:rsidR="00AF4F99" w14:paraId="5690C220" w14:textId="77777777">
        <w:tc>
          <w:tcPr>
            <w:tcW w:w="1205" w:type="dxa"/>
            <w:shd w:val="clear" w:color="auto" w:fill="FBE5D5"/>
            <w:tcMar>
              <w:top w:w="160" w:type="dxa"/>
              <w:left w:w="160" w:type="dxa"/>
              <w:bottom w:w="160" w:type="dxa"/>
              <w:right w:w="160" w:type="dxa"/>
            </w:tcMar>
            <w:vAlign w:val="center"/>
          </w:tcPr>
          <w:p w14:paraId="13F6AC6A" w14:textId="77777777" w:rsidR="00AF4F99" w:rsidRDefault="00000000">
            <w:pPr>
              <w:spacing w:after="0"/>
              <w:jc w:val="center"/>
            </w:pPr>
            <w:r>
              <w:t>Blog</w:t>
            </w:r>
          </w:p>
        </w:tc>
        <w:tc>
          <w:tcPr>
            <w:tcW w:w="1205" w:type="dxa"/>
            <w:shd w:val="clear" w:color="auto" w:fill="FBE5D5"/>
            <w:tcMar>
              <w:top w:w="160" w:type="dxa"/>
              <w:left w:w="160" w:type="dxa"/>
              <w:bottom w:w="160" w:type="dxa"/>
              <w:right w:w="160" w:type="dxa"/>
            </w:tcMar>
            <w:vAlign w:val="center"/>
          </w:tcPr>
          <w:p w14:paraId="79412443" w14:textId="77777777" w:rsidR="00AF4F99" w:rsidRDefault="00000000">
            <w:pPr>
              <w:spacing w:after="0"/>
              <w:jc w:val="center"/>
            </w:pPr>
            <w:r>
              <w:t>Jun</w:t>
            </w:r>
          </w:p>
        </w:tc>
        <w:tc>
          <w:tcPr>
            <w:tcW w:w="1205" w:type="dxa"/>
            <w:shd w:val="clear" w:color="auto" w:fill="FBE5D5"/>
            <w:tcMar>
              <w:top w:w="160" w:type="dxa"/>
              <w:left w:w="160" w:type="dxa"/>
              <w:bottom w:w="160" w:type="dxa"/>
              <w:right w:w="160" w:type="dxa"/>
            </w:tcMar>
            <w:vAlign w:val="center"/>
          </w:tcPr>
          <w:p w14:paraId="531922AA" w14:textId="77777777" w:rsidR="00AF4F99" w:rsidRDefault="00000000">
            <w:pPr>
              <w:spacing w:after="0"/>
              <w:jc w:val="center"/>
            </w:pPr>
            <w:r>
              <w:t>50000</w:t>
            </w:r>
          </w:p>
        </w:tc>
        <w:tc>
          <w:tcPr>
            <w:tcW w:w="1205" w:type="dxa"/>
            <w:shd w:val="clear" w:color="auto" w:fill="FBE5D5"/>
            <w:tcMar>
              <w:top w:w="160" w:type="dxa"/>
              <w:left w:w="160" w:type="dxa"/>
              <w:bottom w:w="160" w:type="dxa"/>
              <w:right w:w="160" w:type="dxa"/>
            </w:tcMar>
            <w:vAlign w:val="center"/>
          </w:tcPr>
          <w:p w14:paraId="0653A535" w14:textId="77777777" w:rsidR="00AF4F99" w:rsidRDefault="00000000">
            <w:pPr>
              <w:spacing w:after="0"/>
              <w:jc w:val="center"/>
            </w:pPr>
            <w:r>
              <w:t>21000</w:t>
            </w:r>
          </w:p>
        </w:tc>
        <w:tc>
          <w:tcPr>
            <w:tcW w:w="1205" w:type="dxa"/>
            <w:shd w:val="clear" w:color="auto" w:fill="FBE5D5"/>
            <w:tcMar>
              <w:top w:w="160" w:type="dxa"/>
              <w:left w:w="160" w:type="dxa"/>
              <w:bottom w:w="160" w:type="dxa"/>
              <w:right w:w="160" w:type="dxa"/>
            </w:tcMar>
            <w:vAlign w:val="center"/>
          </w:tcPr>
          <w:p w14:paraId="51F5A6BD" w14:textId="77777777" w:rsidR="00AF4F99" w:rsidRDefault="00000000">
            <w:pPr>
              <w:spacing w:after="0"/>
              <w:jc w:val="center"/>
            </w:pPr>
            <w:r>
              <w:t>102</w:t>
            </w:r>
          </w:p>
        </w:tc>
        <w:tc>
          <w:tcPr>
            <w:tcW w:w="1205" w:type="dxa"/>
            <w:shd w:val="clear" w:color="auto" w:fill="FBE5D5"/>
            <w:tcMar>
              <w:top w:w="160" w:type="dxa"/>
              <w:left w:w="160" w:type="dxa"/>
              <w:bottom w:w="160" w:type="dxa"/>
              <w:right w:w="160" w:type="dxa"/>
            </w:tcMar>
            <w:vAlign w:val="center"/>
          </w:tcPr>
          <w:p w14:paraId="580A7B3F" w14:textId="77777777" w:rsidR="00AF4F99" w:rsidRDefault="00000000">
            <w:pPr>
              <w:spacing w:after="0"/>
              <w:jc w:val="center"/>
            </w:pPr>
            <w:r>
              <w:t>63</w:t>
            </w:r>
          </w:p>
        </w:tc>
        <w:tc>
          <w:tcPr>
            <w:tcW w:w="1205" w:type="dxa"/>
            <w:shd w:val="clear" w:color="auto" w:fill="FBE5D5"/>
            <w:tcMar>
              <w:top w:w="160" w:type="dxa"/>
              <w:left w:w="160" w:type="dxa"/>
              <w:bottom w:w="160" w:type="dxa"/>
              <w:right w:w="160" w:type="dxa"/>
            </w:tcMar>
            <w:vAlign w:val="center"/>
          </w:tcPr>
          <w:p w14:paraId="252710E1" w14:textId="77777777" w:rsidR="00AF4F99" w:rsidRDefault="00000000">
            <w:pPr>
              <w:spacing w:after="0"/>
              <w:jc w:val="center"/>
            </w:pPr>
            <w:r>
              <w:t>380</w:t>
            </w:r>
          </w:p>
        </w:tc>
        <w:tc>
          <w:tcPr>
            <w:tcW w:w="1205" w:type="dxa"/>
            <w:shd w:val="clear" w:color="auto" w:fill="FBE5D5"/>
            <w:tcMar>
              <w:top w:w="160" w:type="dxa"/>
              <w:left w:w="160" w:type="dxa"/>
              <w:bottom w:w="160" w:type="dxa"/>
              <w:right w:w="160" w:type="dxa"/>
            </w:tcMar>
            <w:vAlign w:val="center"/>
          </w:tcPr>
          <w:p w14:paraId="66BF5E47" w14:textId="77777777" w:rsidR="00AF4F99" w:rsidRDefault="00000000">
            <w:pPr>
              <w:spacing w:after="0"/>
              <w:jc w:val="center"/>
            </w:pPr>
            <w:r>
              <w:t>7</w:t>
            </w:r>
          </w:p>
        </w:tc>
      </w:tr>
      <w:tr w:rsidR="00AF4F99" w14:paraId="2D1AD079" w14:textId="77777777">
        <w:tc>
          <w:tcPr>
            <w:tcW w:w="1205" w:type="dxa"/>
            <w:shd w:val="clear" w:color="auto" w:fill="FFFFFF"/>
            <w:tcMar>
              <w:top w:w="160" w:type="dxa"/>
              <w:left w:w="160" w:type="dxa"/>
              <w:bottom w:w="160" w:type="dxa"/>
              <w:right w:w="160" w:type="dxa"/>
            </w:tcMar>
            <w:vAlign w:val="center"/>
          </w:tcPr>
          <w:p w14:paraId="0A743AE4" w14:textId="77777777" w:rsidR="00AF4F99" w:rsidRDefault="00000000">
            <w:pPr>
              <w:spacing w:after="0"/>
              <w:jc w:val="center"/>
            </w:pPr>
            <w:r>
              <w:t>Store</w:t>
            </w:r>
          </w:p>
        </w:tc>
        <w:tc>
          <w:tcPr>
            <w:tcW w:w="1205" w:type="dxa"/>
            <w:shd w:val="clear" w:color="auto" w:fill="FFFFFF"/>
            <w:tcMar>
              <w:top w:w="160" w:type="dxa"/>
              <w:left w:w="160" w:type="dxa"/>
              <w:bottom w:w="160" w:type="dxa"/>
              <w:right w:w="160" w:type="dxa"/>
            </w:tcMar>
            <w:vAlign w:val="center"/>
          </w:tcPr>
          <w:p w14:paraId="2803FA92" w14:textId="77777777" w:rsidR="00AF4F99" w:rsidRDefault="00000000">
            <w:pPr>
              <w:spacing w:after="0"/>
              <w:jc w:val="center"/>
            </w:pPr>
            <w:r>
              <w:t>Jan</w:t>
            </w:r>
          </w:p>
        </w:tc>
        <w:tc>
          <w:tcPr>
            <w:tcW w:w="1205" w:type="dxa"/>
            <w:shd w:val="clear" w:color="auto" w:fill="FFFFFF"/>
            <w:tcMar>
              <w:top w:w="160" w:type="dxa"/>
              <w:left w:w="160" w:type="dxa"/>
              <w:bottom w:w="160" w:type="dxa"/>
              <w:right w:w="160" w:type="dxa"/>
            </w:tcMar>
            <w:vAlign w:val="center"/>
          </w:tcPr>
          <w:p w14:paraId="3BB0804A" w14:textId="77777777" w:rsidR="00AF4F99" w:rsidRDefault="00000000">
            <w:pPr>
              <w:spacing w:after="0"/>
              <w:jc w:val="center"/>
            </w:pPr>
            <w:r>
              <w:t>38000</w:t>
            </w:r>
          </w:p>
        </w:tc>
        <w:tc>
          <w:tcPr>
            <w:tcW w:w="1205" w:type="dxa"/>
            <w:shd w:val="clear" w:color="auto" w:fill="FFFFFF"/>
            <w:tcMar>
              <w:top w:w="160" w:type="dxa"/>
              <w:left w:w="160" w:type="dxa"/>
              <w:bottom w:w="160" w:type="dxa"/>
              <w:right w:w="160" w:type="dxa"/>
            </w:tcMar>
            <w:vAlign w:val="center"/>
          </w:tcPr>
          <w:p w14:paraId="7D367B22" w14:textId="77777777" w:rsidR="00AF4F99" w:rsidRDefault="00000000">
            <w:pPr>
              <w:spacing w:after="0"/>
              <w:jc w:val="center"/>
            </w:pPr>
            <w:r>
              <w:t>15000</w:t>
            </w:r>
          </w:p>
        </w:tc>
        <w:tc>
          <w:tcPr>
            <w:tcW w:w="1205" w:type="dxa"/>
            <w:shd w:val="clear" w:color="auto" w:fill="FFFFFF"/>
            <w:tcMar>
              <w:top w:w="160" w:type="dxa"/>
              <w:left w:w="160" w:type="dxa"/>
              <w:bottom w:w="160" w:type="dxa"/>
              <w:right w:w="160" w:type="dxa"/>
            </w:tcMar>
            <w:vAlign w:val="center"/>
          </w:tcPr>
          <w:p w14:paraId="2E1EC8E7" w14:textId="77777777" w:rsidR="00AF4F99" w:rsidRDefault="00000000">
            <w:pPr>
              <w:spacing w:after="0"/>
              <w:jc w:val="center"/>
            </w:pPr>
            <w:r>
              <w:t>75</w:t>
            </w:r>
          </w:p>
        </w:tc>
        <w:tc>
          <w:tcPr>
            <w:tcW w:w="1205" w:type="dxa"/>
            <w:shd w:val="clear" w:color="auto" w:fill="FFFFFF"/>
            <w:tcMar>
              <w:top w:w="160" w:type="dxa"/>
              <w:left w:w="160" w:type="dxa"/>
              <w:bottom w:w="160" w:type="dxa"/>
              <w:right w:w="160" w:type="dxa"/>
            </w:tcMar>
            <w:vAlign w:val="center"/>
          </w:tcPr>
          <w:p w14:paraId="6E0E2201" w14:textId="77777777" w:rsidR="00AF4F99" w:rsidRDefault="00000000">
            <w:pPr>
              <w:spacing w:after="0"/>
              <w:jc w:val="center"/>
            </w:pPr>
            <w:r>
              <w:t>52</w:t>
            </w:r>
          </w:p>
        </w:tc>
        <w:tc>
          <w:tcPr>
            <w:tcW w:w="1205" w:type="dxa"/>
            <w:shd w:val="clear" w:color="auto" w:fill="FFFFFF"/>
            <w:tcMar>
              <w:top w:w="160" w:type="dxa"/>
              <w:left w:w="160" w:type="dxa"/>
              <w:bottom w:w="160" w:type="dxa"/>
              <w:right w:w="160" w:type="dxa"/>
            </w:tcMar>
            <w:vAlign w:val="center"/>
          </w:tcPr>
          <w:p w14:paraId="2F3B6345" w14:textId="77777777" w:rsidR="00AF4F99" w:rsidRDefault="00000000">
            <w:pPr>
              <w:spacing w:after="0"/>
              <w:jc w:val="center"/>
            </w:pPr>
            <w:r>
              <w:t>1200</w:t>
            </w:r>
          </w:p>
        </w:tc>
        <w:tc>
          <w:tcPr>
            <w:tcW w:w="1205" w:type="dxa"/>
            <w:shd w:val="clear" w:color="auto" w:fill="FFFFFF"/>
            <w:tcMar>
              <w:top w:w="160" w:type="dxa"/>
              <w:left w:w="160" w:type="dxa"/>
              <w:bottom w:w="160" w:type="dxa"/>
              <w:right w:w="160" w:type="dxa"/>
            </w:tcMar>
            <w:vAlign w:val="center"/>
          </w:tcPr>
          <w:p w14:paraId="145C1EEB" w14:textId="77777777" w:rsidR="00AF4F99" w:rsidRDefault="00000000">
            <w:pPr>
              <w:spacing w:after="0"/>
              <w:jc w:val="center"/>
            </w:pPr>
            <w:r>
              <w:t>25</w:t>
            </w:r>
          </w:p>
        </w:tc>
      </w:tr>
      <w:tr w:rsidR="00AF4F99" w14:paraId="17447576" w14:textId="77777777">
        <w:tc>
          <w:tcPr>
            <w:tcW w:w="1205" w:type="dxa"/>
            <w:shd w:val="clear" w:color="auto" w:fill="FBE5D5"/>
            <w:tcMar>
              <w:top w:w="160" w:type="dxa"/>
              <w:left w:w="160" w:type="dxa"/>
              <w:bottom w:w="160" w:type="dxa"/>
              <w:right w:w="160" w:type="dxa"/>
            </w:tcMar>
            <w:vAlign w:val="center"/>
          </w:tcPr>
          <w:p w14:paraId="78BC8726" w14:textId="77777777" w:rsidR="00AF4F99" w:rsidRDefault="00000000">
            <w:pPr>
              <w:spacing w:after="0"/>
              <w:jc w:val="center"/>
            </w:pPr>
            <w:r>
              <w:t>Store</w:t>
            </w:r>
          </w:p>
        </w:tc>
        <w:tc>
          <w:tcPr>
            <w:tcW w:w="1205" w:type="dxa"/>
            <w:shd w:val="clear" w:color="auto" w:fill="FBE5D5"/>
            <w:tcMar>
              <w:top w:w="160" w:type="dxa"/>
              <w:left w:w="160" w:type="dxa"/>
              <w:bottom w:w="160" w:type="dxa"/>
              <w:right w:w="160" w:type="dxa"/>
            </w:tcMar>
            <w:vAlign w:val="center"/>
          </w:tcPr>
          <w:p w14:paraId="7399AACC" w14:textId="77777777" w:rsidR="00AF4F99" w:rsidRDefault="00000000">
            <w:pPr>
              <w:spacing w:after="0"/>
              <w:jc w:val="center"/>
            </w:pPr>
            <w:r>
              <w:t>Feb</w:t>
            </w:r>
          </w:p>
        </w:tc>
        <w:tc>
          <w:tcPr>
            <w:tcW w:w="1205" w:type="dxa"/>
            <w:shd w:val="clear" w:color="auto" w:fill="FBE5D5"/>
            <w:tcMar>
              <w:top w:w="160" w:type="dxa"/>
              <w:left w:w="160" w:type="dxa"/>
              <w:bottom w:w="160" w:type="dxa"/>
              <w:right w:w="160" w:type="dxa"/>
            </w:tcMar>
            <w:vAlign w:val="center"/>
          </w:tcPr>
          <w:p w14:paraId="693A46D3" w14:textId="77777777" w:rsidR="00AF4F99" w:rsidRDefault="00000000">
            <w:pPr>
              <w:spacing w:after="0"/>
              <w:jc w:val="center"/>
            </w:pPr>
            <w:r>
              <w:t>39000</w:t>
            </w:r>
          </w:p>
        </w:tc>
        <w:tc>
          <w:tcPr>
            <w:tcW w:w="1205" w:type="dxa"/>
            <w:shd w:val="clear" w:color="auto" w:fill="FBE5D5"/>
            <w:tcMar>
              <w:top w:w="160" w:type="dxa"/>
              <w:left w:w="160" w:type="dxa"/>
              <w:bottom w:w="160" w:type="dxa"/>
              <w:right w:w="160" w:type="dxa"/>
            </w:tcMar>
            <w:vAlign w:val="center"/>
          </w:tcPr>
          <w:p w14:paraId="7BBBEA16" w14:textId="77777777" w:rsidR="00AF4F99" w:rsidRDefault="00000000">
            <w:pPr>
              <w:spacing w:after="0"/>
              <w:jc w:val="center"/>
            </w:pPr>
            <w:r>
              <w:t>15200</w:t>
            </w:r>
          </w:p>
        </w:tc>
        <w:tc>
          <w:tcPr>
            <w:tcW w:w="1205" w:type="dxa"/>
            <w:shd w:val="clear" w:color="auto" w:fill="FBE5D5"/>
            <w:tcMar>
              <w:top w:w="160" w:type="dxa"/>
              <w:left w:w="160" w:type="dxa"/>
              <w:bottom w:w="160" w:type="dxa"/>
              <w:right w:w="160" w:type="dxa"/>
            </w:tcMar>
            <w:vAlign w:val="center"/>
          </w:tcPr>
          <w:p w14:paraId="73103B3C" w14:textId="77777777" w:rsidR="00AF4F99" w:rsidRDefault="00000000">
            <w:pPr>
              <w:spacing w:after="0"/>
              <w:jc w:val="center"/>
            </w:pPr>
            <w:r>
              <w:t>78</w:t>
            </w:r>
          </w:p>
        </w:tc>
        <w:tc>
          <w:tcPr>
            <w:tcW w:w="1205" w:type="dxa"/>
            <w:shd w:val="clear" w:color="auto" w:fill="FBE5D5"/>
            <w:tcMar>
              <w:top w:w="160" w:type="dxa"/>
              <w:left w:w="160" w:type="dxa"/>
              <w:bottom w:w="160" w:type="dxa"/>
              <w:right w:w="160" w:type="dxa"/>
            </w:tcMar>
            <w:vAlign w:val="center"/>
          </w:tcPr>
          <w:p w14:paraId="50BD66B4" w14:textId="77777777" w:rsidR="00AF4F99" w:rsidRDefault="00000000">
            <w:pPr>
              <w:spacing w:after="0"/>
              <w:jc w:val="center"/>
            </w:pPr>
            <w:r>
              <w:t>51</w:t>
            </w:r>
          </w:p>
        </w:tc>
        <w:tc>
          <w:tcPr>
            <w:tcW w:w="1205" w:type="dxa"/>
            <w:shd w:val="clear" w:color="auto" w:fill="FBE5D5"/>
            <w:tcMar>
              <w:top w:w="160" w:type="dxa"/>
              <w:left w:w="160" w:type="dxa"/>
              <w:bottom w:w="160" w:type="dxa"/>
              <w:right w:w="160" w:type="dxa"/>
            </w:tcMar>
            <w:vAlign w:val="center"/>
          </w:tcPr>
          <w:p w14:paraId="0D19F59D" w14:textId="77777777" w:rsidR="00AF4F99" w:rsidRDefault="00000000">
            <w:pPr>
              <w:spacing w:after="0"/>
              <w:jc w:val="center"/>
            </w:pPr>
            <w:r>
              <w:t>1250</w:t>
            </w:r>
          </w:p>
        </w:tc>
        <w:tc>
          <w:tcPr>
            <w:tcW w:w="1205" w:type="dxa"/>
            <w:shd w:val="clear" w:color="auto" w:fill="FBE5D5"/>
            <w:tcMar>
              <w:top w:w="160" w:type="dxa"/>
              <w:left w:w="160" w:type="dxa"/>
              <w:bottom w:w="160" w:type="dxa"/>
              <w:right w:w="160" w:type="dxa"/>
            </w:tcMar>
            <w:vAlign w:val="center"/>
          </w:tcPr>
          <w:p w14:paraId="37F042EE" w14:textId="77777777" w:rsidR="00AF4F99" w:rsidRDefault="00000000">
            <w:pPr>
              <w:spacing w:after="0"/>
              <w:jc w:val="center"/>
            </w:pPr>
            <w:r>
              <w:t>24</w:t>
            </w:r>
          </w:p>
        </w:tc>
      </w:tr>
      <w:tr w:rsidR="00AF4F99" w14:paraId="00ED4F8C" w14:textId="77777777">
        <w:tc>
          <w:tcPr>
            <w:tcW w:w="1205" w:type="dxa"/>
            <w:shd w:val="clear" w:color="auto" w:fill="FFFFFF"/>
            <w:tcMar>
              <w:top w:w="160" w:type="dxa"/>
              <w:left w:w="160" w:type="dxa"/>
              <w:bottom w:w="160" w:type="dxa"/>
              <w:right w:w="160" w:type="dxa"/>
            </w:tcMar>
            <w:vAlign w:val="center"/>
          </w:tcPr>
          <w:p w14:paraId="385AF0E8" w14:textId="77777777" w:rsidR="00AF4F99" w:rsidRDefault="00000000">
            <w:pPr>
              <w:spacing w:after="0"/>
              <w:jc w:val="center"/>
            </w:pPr>
            <w:r>
              <w:t>Store</w:t>
            </w:r>
          </w:p>
        </w:tc>
        <w:tc>
          <w:tcPr>
            <w:tcW w:w="1205" w:type="dxa"/>
            <w:shd w:val="clear" w:color="auto" w:fill="FFFFFF"/>
            <w:tcMar>
              <w:top w:w="160" w:type="dxa"/>
              <w:left w:w="160" w:type="dxa"/>
              <w:bottom w:w="160" w:type="dxa"/>
              <w:right w:w="160" w:type="dxa"/>
            </w:tcMar>
            <w:vAlign w:val="center"/>
          </w:tcPr>
          <w:p w14:paraId="13D8C13C" w14:textId="77777777" w:rsidR="00AF4F99" w:rsidRDefault="00000000">
            <w:pPr>
              <w:spacing w:after="0"/>
              <w:jc w:val="center"/>
            </w:pPr>
            <w:r>
              <w:t>Mar</w:t>
            </w:r>
          </w:p>
        </w:tc>
        <w:tc>
          <w:tcPr>
            <w:tcW w:w="1205" w:type="dxa"/>
            <w:shd w:val="clear" w:color="auto" w:fill="FFFFFF"/>
            <w:tcMar>
              <w:top w:w="160" w:type="dxa"/>
              <w:left w:w="160" w:type="dxa"/>
              <w:bottom w:w="160" w:type="dxa"/>
              <w:right w:w="160" w:type="dxa"/>
            </w:tcMar>
            <w:vAlign w:val="center"/>
          </w:tcPr>
          <w:p w14:paraId="7D79E32D" w14:textId="77777777" w:rsidR="00AF4F99" w:rsidRDefault="00000000">
            <w:pPr>
              <w:spacing w:after="0"/>
              <w:jc w:val="center"/>
            </w:pPr>
            <w:r>
              <w:t>39500</w:t>
            </w:r>
          </w:p>
        </w:tc>
        <w:tc>
          <w:tcPr>
            <w:tcW w:w="1205" w:type="dxa"/>
            <w:shd w:val="clear" w:color="auto" w:fill="FFFFFF"/>
            <w:tcMar>
              <w:top w:w="160" w:type="dxa"/>
              <w:left w:w="160" w:type="dxa"/>
              <w:bottom w:w="160" w:type="dxa"/>
              <w:right w:w="160" w:type="dxa"/>
            </w:tcMar>
            <w:vAlign w:val="center"/>
          </w:tcPr>
          <w:p w14:paraId="480D2105" w14:textId="77777777" w:rsidR="00AF4F99" w:rsidRDefault="00000000">
            <w:pPr>
              <w:spacing w:after="0"/>
              <w:jc w:val="center"/>
            </w:pPr>
            <w:r>
              <w:t>15500</w:t>
            </w:r>
          </w:p>
        </w:tc>
        <w:tc>
          <w:tcPr>
            <w:tcW w:w="1205" w:type="dxa"/>
            <w:shd w:val="clear" w:color="auto" w:fill="FFFFFF"/>
            <w:tcMar>
              <w:top w:w="160" w:type="dxa"/>
              <w:left w:w="160" w:type="dxa"/>
              <w:bottom w:w="160" w:type="dxa"/>
              <w:right w:w="160" w:type="dxa"/>
            </w:tcMar>
            <w:vAlign w:val="center"/>
          </w:tcPr>
          <w:p w14:paraId="3AB89768" w14:textId="77777777" w:rsidR="00AF4F99" w:rsidRDefault="00000000">
            <w:pPr>
              <w:spacing w:after="0"/>
              <w:jc w:val="center"/>
            </w:pPr>
            <w:r>
              <w:t>80</w:t>
            </w:r>
          </w:p>
        </w:tc>
        <w:tc>
          <w:tcPr>
            <w:tcW w:w="1205" w:type="dxa"/>
            <w:shd w:val="clear" w:color="auto" w:fill="FFFFFF"/>
            <w:tcMar>
              <w:top w:w="160" w:type="dxa"/>
              <w:left w:w="160" w:type="dxa"/>
              <w:bottom w:w="160" w:type="dxa"/>
              <w:right w:w="160" w:type="dxa"/>
            </w:tcMar>
            <w:vAlign w:val="center"/>
          </w:tcPr>
          <w:p w14:paraId="56953B69" w14:textId="77777777" w:rsidR="00AF4F99" w:rsidRDefault="00000000">
            <w:pPr>
              <w:spacing w:after="0"/>
              <w:jc w:val="center"/>
            </w:pPr>
            <w:r>
              <w:t>50</w:t>
            </w:r>
          </w:p>
        </w:tc>
        <w:tc>
          <w:tcPr>
            <w:tcW w:w="1205" w:type="dxa"/>
            <w:shd w:val="clear" w:color="auto" w:fill="FFFFFF"/>
            <w:tcMar>
              <w:top w:w="160" w:type="dxa"/>
              <w:left w:w="160" w:type="dxa"/>
              <w:bottom w:w="160" w:type="dxa"/>
              <w:right w:w="160" w:type="dxa"/>
            </w:tcMar>
            <w:vAlign w:val="center"/>
          </w:tcPr>
          <w:p w14:paraId="361501B0" w14:textId="77777777" w:rsidR="00AF4F99" w:rsidRDefault="00000000">
            <w:pPr>
              <w:spacing w:after="0"/>
              <w:jc w:val="center"/>
            </w:pPr>
            <w:r>
              <w:t>1300</w:t>
            </w:r>
          </w:p>
        </w:tc>
        <w:tc>
          <w:tcPr>
            <w:tcW w:w="1205" w:type="dxa"/>
            <w:shd w:val="clear" w:color="auto" w:fill="FFFFFF"/>
            <w:tcMar>
              <w:top w:w="160" w:type="dxa"/>
              <w:left w:w="160" w:type="dxa"/>
              <w:bottom w:w="160" w:type="dxa"/>
              <w:right w:w="160" w:type="dxa"/>
            </w:tcMar>
            <w:vAlign w:val="center"/>
          </w:tcPr>
          <w:p w14:paraId="5EEE8EE8" w14:textId="77777777" w:rsidR="00AF4F99" w:rsidRDefault="00000000">
            <w:pPr>
              <w:spacing w:after="0"/>
              <w:jc w:val="center"/>
            </w:pPr>
            <w:r>
              <w:t>23</w:t>
            </w:r>
          </w:p>
        </w:tc>
      </w:tr>
      <w:tr w:rsidR="00AF4F99" w14:paraId="21749C12" w14:textId="77777777">
        <w:tc>
          <w:tcPr>
            <w:tcW w:w="1205" w:type="dxa"/>
            <w:shd w:val="clear" w:color="auto" w:fill="FBE5D5"/>
            <w:tcMar>
              <w:top w:w="160" w:type="dxa"/>
              <w:left w:w="160" w:type="dxa"/>
              <w:bottom w:w="160" w:type="dxa"/>
              <w:right w:w="160" w:type="dxa"/>
            </w:tcMar>
            <w:vAlign w:val="center"/>
          </w:tcPr>
          <w:p w14:paraId="2B116B9A" w14:textId="77777777" w:rsidR="00AF4F99" w:rsidRDefault="00000000">
            <w:pPr>
              <w:spacing w:after="0"/>
              <w:jc w:val="center"/>
            </w:pPr>
            <w:r>
              <w:t>Store</w:t>
            </w:r>
          </w:p>
        </w:tc>
        <w:tc>
          <w:tcPr>
            <w:tcW w:w="1205" w:type="dxa"/>
            <w:shd w:val="clear" w:color="auto" w:fill="FBE5D5"/>
            <w:tcMar>
              <w:top w:w="160" w:type="dxa"/>
              <w:left w:w="160" w:type="dxa"/>
              <w:bottom w:w="160" w:type="dxa"/>
              <w:right w:w="160" w:type="dxa"/>
            </w:tcMar>
            <w:vAlign w:val="center"/>
          </w:tcPr>
          <w:p w14:paraId="5659C032" w14:textId="77777777" w:rsidR="00AF4F99" w:rsidRDefault="00000000">
            <w:pPr>
              <w:spacing w:after="0"/>
              <w:jc w:val="center"/>
            </w:pPr>
            <w:r>
              <w:t>Apr</w:t>
            </w:r>
          </w:p>
        </w:tc>
        <w:tc>
          <w:tcPr>
            <w:tcW w:w="1205" w:type="dxa"/>
            <w:shd w:val="clear" w:color="auto" w:fill="FBE5D5"/>
            <w:tcMar>
              <w:top w:w="160" w:type="dxa"/>
              <w:left w:w="160" w:type="dxa"/>
              <w:bottom w:w="160" w:type="dxa"/>
              <w:right w:w="160" w:type="dxa"/>
            </w:tcMar>
            <w:vAlign w:val="center"/>
          </w:tcPr>
          <w:p w14:paraId="4C2F2DEB" w14:textId="77777777" w:rsidR="00AF4F99" w:rsidRDefault="00000000">
            <w:pPr>
              <w:spacing w:after="0"/>
              <w:jc w:val="center"/>
            </w:pPr>
            <w:r>
              <w:t>40000</w:t>
            </w:r>
          </w:p>
        </w:tc>
        <w:tc>
          <w:tcPr>
            <w:tcW w:w="1205" w:type="dxa"/>
            <w:shd w:val="clear" w:color="auto" w:fill="FBE5D5"/>
            <w:tcMar>
              <w:top w:w="160" w:type="dxa"/>
              <w:left w:w="160" w:type="dxa"/>
              <w:bottom w:w="160" w:type="dxa"/>
              <w:right w:w="160" w:type="dxa"/>
            </w:tcMar>
            <w:vAlign w:val="center"/>
          </w:tcPr>
          <w:p w14:paraId="49017A2B" w14:textId="77777777" w:rsidR="00AF4F99" w:rsidRDefault="00000000">
            <w:pPr>
              <w:spacing w:after="0"/>
              <w:jc w:val="center"/>
            </w:pPr>
            <w:r>
              <w:t>15800</w:t>
            </w:r>
          </w:p>
        </w:tc>
        <w:tc>
          <w:tcPr>
            <w:tcW w:w="1205" w:type="dxa"/>
            <w:shd w:val="clear" w:color="auto" w:fill="FBE5D5"/>
            <w:tcMar>
              <w:top w:w="160" w:type="dxa"/>
              <w:left w:w="160" w:type="dxa"/>
              <w:bottom w:w="160" w:type="dxa"/>
              <w:right w:w="160" w:type="dxa"/>
            </w:tcMar>
            <w:vAlign w:val="center"/>
          </w:tcPr>
          <w:p w14:paraId="58B8AFBE" w14:textId="77777777" w:rsidR="00AF4F99" w:rsidRDefault="00000000">
            <w:pPr>
              <w:spacing w:after="0"/>
              <w:jc w:val="center"/>
            </w:pPr>
            <w:r>
              <w:t>82</w:t>
            </w:r>
          </w:p>
        </w:tc>
        <w:tc>
          <w:tcPr>
            <w:tcW w:w="1205" w:type="dxa"/>
            <w:shd w:val="clear" w:color="auto" w:fill="FBE5D5"/>
            <w:tcMar>
              <w:top w:w="160" w:type="dxa"/>
              <w:left w:w="160" w:type="dxa"/>
              <w:bottom w:w="160" w:type="dxa"/>
              <w:right w:w="160" w:type="dxa"/>
            </w:tcMar>
            <w:vAlign w:val="center"/>
          </w:tcPr>
          <w:p w14:paraId="403AE9FC" w14:textId="77777777" w:rsidR="00AF4F99" w:rsidRDefault="00000000">
            <w:pPr>
              <w:spacing w:after="0"/>
              <w:jc w:val="center"/>
            </w:pPr>
            <w:r>
              <w:t>49</w:t>
            </w:r>
          </w:p>
        </w:tc>
        <w:tc>
          <w:tcPr>
            <w:tcW w:w="1205" w:type="dxa"/>
            <w:shd w:val="clear" w:color="auto" w:fill="FBE5D5"/>
            <w:tcMar>
              <w:top w:w="160" w:type="dxa"/>
              <w:left w:w="160" w:type="dxa"/>
              <w:bottom w:w="160" w:type="dxa"/>
              <w:right w:w="160" w:type="dxa"/>
            </w:tcMar>
            <w:vAlign w:val="center"/>
          </w:tcPr>
          <w:p w14:paraId="2F2F39D8" w14:textId="77777777" w:rsidR="00AF4F99" w:rsidRDefault="00000000">
            <w:pPr>
              <w:spacing w:after="0"/>
              <w:jc w:val="center"/>
            </w:pPr>
            <w:r>
              <w:t>1350</w:t>
            </w:r>
          </w:p>
        </w:tc>
        <w:tc>
          <w:tcPr>
            <w:tcW w:w="1205" w:type="dxa"/>
            <w:shd w:val="clear" w:color="auto" w:fill="FBE5D5"/>
            <w:tcMar>
              <w:top w:w="160" w:type="dxa"/>
              <w:left w:w="160" w:type="dxa"/>
              <w:bottom w:w="160" w:type="dxa"/>
              <w:right w:w="160" w:type="dxa"/>
            </w:tcMar>
            <w:vAlign w:val="center"/>
          </w:tcPr>
          <w:p w14:paraId="41CAF061" w14:textId="77777777" w:rsidR="00AF4F99" w:rsidRDefault="00000000">
            <w:pPr>
              <w:spacing w:after="0"/>
              <w:jc w:val="center"/>
            </w:pPr>
            <w:r>
              <w:t>22</w:t>
            </w:r>
          </w:p>
        </w:tc>
      </w:tr>
      <w:tr w:rsidR="00AF4F99" w14:paraId="0D884862" w14:textId="77777777">
        <w:tc>
          <w:tcPr>
            <w:tcW w:w="1205" w:type="dxa"/>
            <w:shd w:val="clear" w:color="auto" w:fill="FFFFFF"/>
            <w:tcMar>
              <w:top w:w="160" w:type="dxa"/>
              <w:left w:w="160" w:type="dxa"/>
              <w:bottom w:w="160" w:type="dxa"/>
              <w:right w:w="160" w:type="dxa"/>
            </w:tcMar>
            <w:vAlign w:val="center"/>
          </w:tcPr>
          <w:p w14:paraId="1194286C" w14:textId="77777777" w:rsidR="00AF4F99" w:rsidRDefault="00000000">
            <w:pPr>
              <w:spacing w:after="0"/>
              <w:jc w:val="center"/>
            </w:pPr>
            <w:r>
              <w:t>Store</w:t>
            </w:r>
          </w:p>
        </w:tc>
        <w:tc>
          <w:tcPr>
            <w:tcW w:w="1205" w:type="dxa"/>
            <w:shd w:val="clear" w:color="auto" w:fill="FFFFFF"/>
            <w:tcMar>
              <w:top w:w="160" w:type="dxa"/>
              <w:left w:w="160" w:type="dxa"/>
              <w:bottom w:w="160" w:type="dxa"/>
              <w:right w:w="160" w:type="dxa"/>
            </w:tcMar>
            <w:vAlign w:val="center"/>
          </w:tcPr>
          <w:p w14:paraId="7BDF6E74" w14:textId="77777777" w:rsidR="00AF4F99" w:rsidRDefault="00000000">
            <w:pPr>
              <w:spacing w:after="0"/>
              <w:jc w:val="center"/>
            </w:pPr>
            <w:r>
              <w:t>May</w:t>
            </w:r>
          </w:p>
        </w:tc>
        <w:tc>
          <w:tcPr>
            <w:tcW w:w="1205" w:type="dxa"/>
            <w:shd w:val="clear" w:color="auto" w:fill="FFFFFF"/>
            <w:tcMar>
              <w:top w:w="160" w:type="dxa"/>
              <w:left w:w="160" w:type="dxa"/>
              <w:bottom w:w="160" w:type="dxa"/>
              <w:right w:w="160" w:type="dxa"/>
            </w:tcMar>
            <w:vAlign w:val="center"/>
          </w:tcPr>
          <w:p w14:paraId="459D5353" w14:textId="77777777" w:rsidR="00AF4F99" w:rsidRDefault="00000000">
            <w:pPr>
              <w:spacing w:after="0"/>
              <w:jc w:val="center"/>
            </w:pPr>
            <w:r>
              <w:t>41000</w:t>
            </w:r>
          </w:p>
        </w:tc>
        <w:tc>
          <w:tcPr>
            <w:tcW w:w="1205" w:type="dxa"/>
            <w:shd w:val="clear" w:color="auto" w:fill="FFFFFF"/>
            <w:tcMar>
              <w:top w:w="160" w:type="dxa"/>
              <w:left w:w="160" w:type="dxa"/>
              <w:bottom w:w="160" w:type="dxa"/>
              <w:right w:w="160" w:type="dxa"/>
            </w:tcMar>
            <w:vAlign w:val="center"/>
          </w:tcPr>
          <w:p w14:paraId="3F92624E" w14:textId="77777777" w:rsidR="00AF4F99" w:rsidRDefault="00000000">
            <w:pPr>
              <w:spacing w:after="0"/>
              <w:jc w:val="center"/>
            </w:pPr>
            <w:r>
              <w:t>16000</w:t>
            </w:r>
          </w:p>
        </w:tc>
        <w:tc>
          <w:tcPr>
            <w:tcW w:w="1205" w:type="dxa"/>
            <w:shd w:val="clear" w:color="auto" w:fill="FFFFFF"/>
            <w:tcMar>
              <w:top w:w="160" w:type="dxa"/>
              <w:left w:w="160" w:type="dxa"/>
              <w:bottom w:w="160" w:type="dxa"/>
              <w:right w:w="160" w:type="dxa"/>
            </w:tcMar>
            <w:vAlign w:val="center"/>
          </w:tcPr>
          <w:p w14:paraId="6DD22B4A" w14:textId="77777777" w:rsidR="00AF4F99" w:rsidRDefault="00000000">
            <w:pPr>
              <w:spacing w:after="0"/>
              <w:jc w:val="center"/>
            </w:pPr>
            <w:r>
              <w:t>83</w:t>
            </w:r>
          </w:p>
        </w:tc>
        <w:tc>
          <w:tcPr>
            <w:tcW w:w="1205" w:type="dxa"/>
            <w:shd w:val="clear" w:color="auto" w:fill="FFFFFF"/>
            <w:tcMar>
              <w:top w:w="160" w:type="dxa"/>
              <w:left w:w="160" w:type="dxa"/>
              <w:bottom w:w="160" w:type="dxa"/>
              <w:right w:w="160" w:type="dxa"/>
            </w:tcMar>
            <w:vAlign w:val="center"/>
          </w:tcPr>
          <w:p w14:paraId="32D3B7BC" w14:textId="77777777" w:rsidR="00AF4F99" w:rsidRDefault="00000000">
            <w:pPr>
              <w:spacing w:after="0"/>
              <w:jc w:val="center"/>
            </w:pPr>
            <w:r>
              <w:t>48</w:t>
            </w:r>
          </w:p>
        </w:tc>
        <w:tc>
          <w:tcPr>
            <w:tcW w:w="1205" w:type="dxa"/>
            <w:shd w:val="clear" w:color="auto" w:fill="FFFFFF"/>
            <w:tcMar>
              <w:top w:w="160" w:type="dxa"/>
              <w:left w:w="160" w:type="dxa"/>
              <w:bottom w:w="160" w:type="dxa"/>
              <w:right w:w="160" w:type="dxa"/>
            </w:tcMar>
            <w:vAlign w:val="center"/>
          </w:tcPr>
          <w:p w14:paraId="7F3C78E4" w14:textId="77777777" w:rsidR="00AF4F99" w:rsidRDefault="00000000">
            <w:pPr>
              <w:spacing w:after="0"/>
              <w:jc w:val="center"/>
            </w:pPr>
            <w:r>
              <w:t>1400</w:t>
            </w:r>
          </w:p>
        </w:tc>
        <w:tc>
          <w:tcPr>
            <w:tcW w:w="1205" w:type="dxa"/>
            <w:shd w:val="clear" w:color="auto" w:fill="FFFFFF"/>
            <w:tcMar>
              <w:top w:w="160" w:type="dxa"/>
              <w:left w:w="160" w:type="dxa"/>
              <w:bottom w:w="160" w:type="dxa"/>
              <w:right w:w="160" w:type="dxa"/>
            </w:tcMar>
            <w:vAlign w:val="center"/>
          </w:tcPr>
          <w:p w14:paraId="4DF6BB9D" w14:textId="77777777" w:rsidR="00AF4F99" w:rsidRDefault="00000000">
            <w:pPr>
              <w:spacing w:after="0"/>
              <w:jc w:val="center"/>
            </w:pPr>
            <w:r>
              <w:t>21</w:t>
            </w:r>
          </w:p>
        </w:tc>
      </w:tr>
      <w:tr w:rsidR="00AF4F99" w14:paraId="6DDE7582" w14:textId="77777777">
        <w:tc>
          <w:tcPr>
            <w:tcW w:w="1205" w:type="dxa"/>
            <w:shd w:val="clear" w:color="auto" w:fill="FBE5D5"/>
            <w:tcMar>
              <w:top w:w="160" w:type="dxa"/>
              <w:left w:w="160" w:type="dxa"/>
              <w:bottom w:w="160" w:type="dxa"/>
              <w:right w:w="160" w:type="dxa"/>
            </w:tcMar>
            <w:vAlign w:val="center"/>
          </w:tcPr>
          <w:p w14:paraId="404DA2FB" w14:textId="77777777" w:rsidR="00AF4F99" w:rsidRDefault="00000000">
            <w:pPr>
              <w:spacing w:after="0"/>
              <w:jc w:val="center"/>
            </w:pPr>
            <w:r>
              <w:t>Store</w:t>
            </w:r>
          </w:p>
        </w:tc>
        <w:tc>
          <w:tcPr>
            <w:tcW w:w="1205" w:type="dxa"/>
            <w:shd w:val="clear" w:color="auto" w:fill="FBE5D5"/>
            <w:tcMar>
              <w:top w:w="160" w:type="dxa"/>
              <w:left w:w="160" w:type="dxa"/>
              <w:bottom w:w="160" w:type="dxa"/>
              <w:right w:w="160" w:type="dxa"/>
            </w:tcMar>
            <w:vAlign w:val="center"/>
          </w:tcPr>
          <w:p w14:paraId="7D7246AE" w14:textId="77777777" w:rsidR="00AF4F99" w:rsidRDefault="00000000">
            <w:pPr>
              <w:spacing w:after="0"/>
              <w:jc w:val="center"/>
            </w:pPr>
            <w:r>
              <w:t>Jun</w:t>
            </w:r>
          </w:p>
        </w:tc>
        <w:tc>
          <w:tcPr>
            <w:tcW w:w="1205" w:type="dxa"/>
            <w:shd w:val="clear" w:color="auto" w:fill="FBE5D5"/>
            <w:tcMar>
              <w:top w:w="160" w:type="dxa"/>
              <w:left w:w="160" w:type="dxa"/>
              <w:bottom w:w="160" w:type="dxa"/>
              <w:right w:w="160" w:type="dxa"/>
            </w:tcMar>
            <w:vAlign w:val="center"/>
          </w:tcPr>
          <w:p w14:paraId="240E76B3" w14:textId="77777777" w:rsidR="00AF4F99" w:rsidRDefault="00000000">
            <w:pPr>
              <w:spacing w:after="0"/>
              <w:jc w:val="center"/>
            </w:pPr>
            <w:r>
              <w:t>42000</w:t>
            </w:r>
          </w:p>
        </w:tc>
        <w:tc>
          <w:tcPr>
            <w:tcW w:w="1205" w:type="dxa"/>
            <w:shd w:val="clear" w:color="auto" w:fill="FBE5D5"/>
            <w:tcMar>
              <w:top w:w="160" w:type="dxa"/>
              <w:left w:w="160" w:type="dxa"/>
              <w:bottom w:w="160" w:type="dxa"/>
              <w:right w:w="160" w:type="dxa"/>
            </w:tcMar>
            <w:vAlign w:val="center"/>
          </w:tcPr>
          <w:p w14:paraId="59EC83AC" w14:textId="77777777" w:rsidR="00AF4F99" w:rsidRDefault="00000000">
            <w:pPr>
              <w:spacing w:after="0"/>
              <w:jc w:val="center"/>
            </w:pPr>
            <w:r>
              <w:t>16500</w:t>
            </w:r>
          </w:p>
        </w:tc>
        <w:tc>
          <w:tcPr>
            <w:tcW w:w="1205" w:type="dxa"/>
            <w:shd w:val="clear" w:color="auto" w:fill="FBE5D5"/>
            <w:tcMar>
              <w:top w:w="160" w:type="dxa"/>
              <w:left w:w="160" w:type="dxa"/>
              <w:bottom w:w="160" w:type="dxa"/>
              <w:right w:w="160" w:type="dxa"/>
            </w:tcMar>
            <w:vAlign w:val="center"/>
          </w:tcPr>
          <w:p w14:paraId="618444BC" w14:textId="77777777" w:rsidR="00AF4F99" w:rsidRDefault="00000000">
            <w:pPr>
              <w:spacing w:after="0"/>
              <w:jc w:val="center"/>
            </w:pPr>
            <w:r>
              <w:t>85</w:t>
            </w:r>
          </w:p>
        </w:tc>
        <w:tc>
          <w:tcPr>
            <w:tcW w:w="1205" w:type="dxa"/>
            <w:shd w:val="clear" w:color="auto" w:fill="FBE5D5"/>
            <w:tcMar>
              <w:top w:w="160" w:type="dxa"/>
              <w:left w:w="160" w:type="dxa"/>
              <w:bottom w:w="160" w:type="dxa"/>
              <w:right w:w="160" w:type="dxa"/>
            </w:tcMar>
            <w:vAlign w:val="center"/>
          </w:tcPr>
          <w:p w14:paraId="2A4DC5AD" w14:textId="77777777" w:rsidR="00AF4F99" w:rsidRDefault="00000000">
            <w:pPr>
              <w:spacing w:after="0"/>
              <w:jc w:val="center"/>
            </w:pPr>
            <w:r>
              <w:t>47</w:t>
            </w:r>
          </w:p>
        </w:tc>
        <w:tc>
          <w:tcPr>
            <w:tcW w:w="1205" w:type="dxa"/>
            <w:shd w:val="clear" w:color="auto" w:fill="FBE5D5"/>
            <w:tcMar>
              <w:top w:w="160" w:type="dxa"/>
              <w:left w:w="160" w:type="dxa"/>
              <w:bottom w:w="160" w:type="dxa"/>
              <w:right w:w="160" w:type="dxa"/>
            </w:tcMar>
            <w:vAlign w:val="center"/>
          </w:tcPr>
          <w:p w14:paraId="04A54E79" w14:textId="77777777" w:rsidR="00AF4F99" w:rsidRDefault="00000000">
            <w:pPr>
              <w:spacing w:after="0"/>
              <w:jc w:val="center"/>
            </w:pPr>
            <w:r>
              <w:t>1450</w:t>
            </w:r>
          </w:p>
        </w:tc>
        <w:tc>
          <w:tcPr>
            <w:tcW w:w="1205" w:type="dxa"/>
            <w:shd w:val="clear" w:color="auto" w:fill="FBE5D5"/>
            <w:tcMar>
              <w:top w:w="160" w:type="dxa"/>
              <w:left w:w="160" w:type="dxa"/>
              <w:bottom w:w="160" w:type="dxa"/>
              <w:right w:w="160" w:type="dxa"/>
            </w:tcMar>
            <w:vAlign w:val="center"/>
          </w:tcPr>
          <w:p w14:paraId="54C03C84" w14:textId="77777777" w:rsidR="00AF4F99" w:rsidRDefault="00000000">
            <w:pPr>
              <w:spacing w:after="0"/>
              <w:jc w:val="center"/>
            </w:pPr>
            <w:r>
              <w:t>20</w:t>
            </w:r>
          </w:p>
        </w:tc>
      </w:tr>
      <w:tr w:rsidR="00AF4F99" w14:paraId="60626AB0" w14:textId="77777777">
        <w:tc>
          <w:tcPr>
            <w:tcW w:w="1205" w:type="dxa"/>
            <w:shd w:val="clear" w:color="auto" w:fill="FFFFFF"/>
            <w:tcMar>
              <w:top w:w="160" w:type="dxa"/>
              <w:left w:w="160" w:type="dxa"/>
              <w:bottom w:w="160" w:type="dxa"/>
              <w:right w:w="160" w:type="dxa"/>
            </w:tcMar>
            <w:vAlign w:val="center"/>
          </w:tcPr>
          <w:p w14:paraId="0A4EE91A" w14:textId="77777777" w:rsidR="00AF4F99" w:rsidRDefault="00000000">
            <w:pPr>
              <w:spacing w:after="0"/>
              <w:jc w:val="center"/>
            </w:pPr>
            <w:r>
              <w:t>Help Center</w:t>
            </w:r>
          </w:p>
        </w:tc>
        <w:tc>
          <w:tcPr>
            <w:tcW w:w="1205" w:type="dxa"/>
            <w:shd w:val="clear" w:color="auto" w:fill="FFFFFF"/>
            <w:tcMar>
              <w:top w:w="160" w:type="dxa"/>
              <w:left w:w="160" w:type="dxa"/>
              <w:bottom w:w="160" w:type="dxa"/>
              <w:right w:w="160" w:type="dxa"/>
            </w:tcMar>
            <w:vAlign w:val="center"/>
          </w:tcPr>
          <w:p w14:paraId="10513B14" w14:textId="77777777" w:rsidR="00AF4F99" w:rsidRDefault="00000000">
            <w:pPr>
              <w:spacing w:after="0"/>
              <w:jc w:val="center"/>
            </w:pPr>
            <w:r>
              <w:t>Jan</w:t>
            </w:r>
          </w:p>
        </w:tc>
        <w:tc>
          <w:tcPr>
            <w:tcW w:w="1205" w:type="dxa"/>
            <w:shd w:val="clear" w:color="auto" w:fill="FFFFFF"/>
            <w:tcMar>
              <w:top w:w="160" w:type="dxa"/>
              <w:left w:w="160" w:type="dxa"/>
              <w:bottom w:w="160" w:type="dxa"/>
              <w:right w:w="160" w:type="dxa"/>
            </w:tcMar>
            <w:vAlign w:val="center"/>
          </w:tcPr>
          <w:p w14:paraId="17541D53" w14:textId="77777777" w:rsidR="00AF4F99" w:rsidRDefault="00000000">
            <w:pPr>
              <w:spacing w:after="0"/>
              <w:jc w:val="center"/>
            </w:pPr>
            <w:r>
              <w:t>30000</w:t>
            </w:r>
          </w:p>
        </w:tc>
        <w:tc>
          <w:tcPr>
            <w:tcW w:w="1205" w:type="dxa"/>
            <w:shd w:val="clear" w:color="auto" w:fill="FFFFFF"/>
            <w:tcMar>
              <w:top w:w="160" w:type="dxa"/>
              <w:left w:w="160" w:type="dxa"/>
              <w:bottom w:w="160" w:type="dxa"/>
              <w:right w:w="160" w:type="dxa"/>
            </w:tcMar>
            <w:vAlign w:val="center"/>
          </w:tcPr>
          <w:p w14:paraId="10F5AF54" w14:textId="77777777" w:rsidR="00AF4F99" w:rsidRDefault="00000000">
            <w:pPr>
              <w:spacing w:after="0"/>
              <w:jc w:val="center"/>
            </w:pPr>
            <w:r>
              <w:t>14000</w:t>
            </w:r>
          </w:p>
        </w:tc>
        <w:tc>
          <w:tcPr>
            <w:tcW w:w="1205" w:type="dxa"/>
            <w:shd w:val="clear" w:color="auto" w:fill="FFFFFF"/>
            <w:tcMar>
              <w:top w:w="160" w:type="dxa"/>
              <w:left w:w="160" w:type="dxa"/>
              <w:bottom w:w="160" w:type="dxa"/>
              <w:right w:w="160" w:type="dxa"/>
            </w:tcMar>
            <w:vAlign w:val="center"/>
          </w:tcPr>
          <w:p w14:paraId="3C53E981" w14:textId="77777777" w:rsidR="00AF4F99" w:rsidRDefault="00000000">
            <w:pPr>
              <w:spacing w:after="0"/>
              <w:jc w:val="center"/>
            </w:pPr>
            <w:r>
              <w:t>110</w:t>
            </w:r>
          </w:p>
        </w:tc>
        <w:tc>
          <w:tcPr>
            <w:tcW w:w="1205" w:type="dxa"/>
            <w:shd w:val="clear" w:color="auto" w:fill="FFFFFF"/>
            <w:tcMar>
              <w:top w:w="160" w:type="dxa"/>
              <w:left w:w="160" w:type="dxa"/>
              <w:bottom w:w="160" w:type="dxa"/>
              <w:right w:w="160" w:type="dxa"/>
            </w:tcMar>
            <w:vAlign w:val="center"/>
          </w:tcPr>
          <w:p w14:paraId="7A31D858" w14:textId="77777777" w:rsidR="00AF4F99" w:rsidRDefault="00000000">
            <w:pPr>
              <w:spacing w:after="0"/>
              <w:jc w:val="center"/>
            </w:pPr>
            <w:r>
              <w:t>40</w:t>
            </w:r>
          </w:p>
        </w:tc>
        <w:tc>
          <w:tcPr>
            <w:tcW w:w="1205" w:type="dxa"/>
            <w:shd w:val="clear" w:color="auto" w:fill="FFFFFF"/>
            <w:tcMar>
              <w:top w:w="160" w:type="dxa"/>
              <w:left w:w="160" w:type="dxa"/>
              <w:bottom w:w="160" w:type="dxa"/>
              <w:right w:w="160" w:type="dxa"/>
            </w:tcMar>
            <w:vAlign w:val="center"/>
          </w:tcPr>
          <w:p w14:paraId="6545AA0B" w14:textId="77777777" w:rsidR="00AF4F99" w:rsidRDefault="00000000">
            <w:pPr>
              <w:spacing w:after="0"/>
              <w:jc w:val="center"/>
            </w:pPr>
            <w:r>
              <w:t>0</w:t>
            </w:r>
          </w:p>
        </w:tc>
        <w:tc>
          <w:tcPr>
            <w:tcW w:w="1205" w:type="dxa"/>
            <w:shd w:val="clear" w:color="auto" w:fill="FFFFFF"/>
            <w:tcMar>
              <w:top w:w="160" w:type="dxa"/>
              <w:left w:w="160" w:type="dxa"/>
              <w:bottom w:w="160" w:type="dxa"/>
              <w:right w:w="160" w:type="dxa"/>
            </w:tcMar>
            <w:vAlign w:val="center"/>
          </w:tcPr>
          <w:p w14:paraId="3C994E6C" w14:textId="77777777" w:rsidR="00AF4F99" w:rsidRDefault="00000000">
            <w:pPr>
              <w:spacing w:after="0"/>
              <w:jc w:val="center"/>
            </w:pPr>
            <w:r>
              <w:t>320</w:t>
            </w:r>
          </w:p>
        </w:tc>
      </w:tr>
      <w:tr w:rsidR="00AF4F99" w14:paraId="7BBFD6A3" w14:textId="77777777">
        <w:tc>
          <w:tcPr>
            <w:tcW w:w="1205" w:type="dxa"/>
            <w:shd w:val="clear" w:color="auto" w:fill="FBE5D5"/>
            <w:tcMar>
              <w:top w:w="160" w:type="dxa"/>
              <w:left w:w="160" w:type="dxa"/>
              <w:bottom w:w="160" w:type="dxa"/>
              <w:right w:w="160" w:type="dxa"/>
            </w:tcMar>
            <w:vAlign w:val="center"/>
          </w:tcPr>
          <w:p w14:paraId="3AA3B988" w14:textId="77777777" w:rsidR="00AF4F99" w:rsidRDefault="00000000">
            <w:pPr>
              <w:spacing w:after="0"/>
              <w:jc w:val="center"/>
            </w:pPr>
            <w:r>
              <w:t>Help Center</w:t>
            </w:r>
          </w:p>
        </w:tc>
        <w:tc>
          <w:tcPr>
            <w:tcW w:w="1205" w:type="dxa"/>
            <w:shd w:val="clear" w:color="auto" w:fill="FBE5D5"/>
            <w:tcMar>
              <w:top w:w="160" w:type="dxa"/>
              <w:left w:w="160" w:type="dxa"/>
              <w:bottom w:w="160" w:type="dxa"/>
              <w:right w:w="160" w:type="dxa"/>
            </w:tcMar>
            <w:vAlign w:val="center"/>
          </w:tcPr>
          <w:p w14:paraId="361156D8" w14:textId="77777777" w:rsidR="00AF4F99" w:rsidRDefault="00000000">
            <w:pPr>
              <w:spacing w:after="0"/>
              <w:jc w:val="center"/>
            </w:pPr>
            <w:r>
              <w:t>Feb</w:t>
            </w:r>
          </w:p>
        </w:tc>
        <w:tc>
          <w:tcPr>
            <w:tcW w:w="1205" w:type="dxa"/>
            <w:shd w:val="clear" w:color="auto" w:fill="FBE5D5"/>
            <w:tcMar>
              <w:top w:w="160" w:type="dxa"/>
              <w:left w:w="160" w:type="dxa"/>
              <w:bottom w:w="160" w:type="dxa"/>
              <w:right w:w="160" w:type="dxa"/>
            </w:tcMar>
            <w:vAlign w:val="center"/>
          </w:tcPr>
          <w:p w14:paraId="523D7E66" w14:textId="77777777" w:rsidR="00AF4F99" w:rsidRDefault="00000000">
            <w:pPr>
              <w:spacing w:after="0"/>
              <w:jc w:val="center"/>
            </w:pPr>
            <w:r>
              <w:t>31000</w:t>
            </w:r>
          </w:p>
        </w:tc>
        <w:tc>
          <w:tcPr>
            <w:tcW w:w="1205" w:type="dxa"/>
            <w:shd w:val="clear" w:color="auto" w:fill="FBE5D5"/>
            <w:tcMar>
              <w:top w:w="160" w:type="dxa"/>
              <w:left w:w="160" w:type="dxa"/>
              <w:bottom w:w="160" w:type="dxa"/>
              <w:right w:w="160" w:type="dxa"/>
            </w:tcMar>
            <w:vAlign w:val="center"/>
          </w:tcPr>
          <w:p w14:paraId="1C26F868" w14:textId="77777777" w:rsidR="00AF4F99" w:rsidRDefault="00000000">
            <w:pPr>
              <w:spacing w:after="0"/>
              <w:jc w:val="center"/>
            </w:pPr>
            <w:r>
              <w:t>14500</w:t>
            </w:r>
          </w:p>
        </w:tc>
        <w:tc>
          <w:tcPr>
            <w:tcW w:w="1205" w:type="dxa"/>
            <w:shd w:val="clear" w:color="auto" w:fill="FBE5D5"/>
            <w:tcMar>
              <w:top w:w="160" w:type="dxa"/>
              <w:left w:w="160" w:type="dxa"/>
              <w:bottom w:w="160" w:type="dxa"/>
              <w:right w:w="160" w:type="dxa"/>
            </w:tcMar>
            <w:vAlign w:val="center"/>
          </w:tcPr>
          <w:p w14:paraId="1E147018" w14:textId="77777777" w:rsidR="00AF4F99" w:rsidRDefault="00000000">
            <w:pPr>
              <w:spacing w:after="0"/>
              <w:jc w:val="center"/>
            </w:pPr>
            <w:r>
              <w:t>112</w:t>
            </w:r>
          </w:p>
        </w:tc>
        <w:tc>
          <w:tcPr>
            <w:tcW w:w="1205" w:type="dxa"/>
            <w:shd w:val="clear" w:color="auto" w:fill="FBE5D5"/>
            <w:tcMar>
              <w:top w:w="160" w:type="dxa"/>
              <w:left w:w="160" w:type="dxa"/>
              <w:bottom w:w="160" w:type="dxa"/>
              <w:right w:w="160" w:type="dxa"/>
            </w:tcMar>
            <w:vAlign w:val="center"/>
          </w:tcPr>
          <w:p w14:paraId="111D190C" w14:textId="77777777" w:rsidR="00AF4F99" w:rsidRDefault="00000000">
            <w:pPr>
              <w:spacing w:after="0"/>
              <w:jc w:val="center"/>
            </w:pPr>
            <w:r>
              <w:t>39</w:t>
            </w:r>
          </w:p>
        </w:tc>
        <w:tc>
          <w:tcPr>
            <w:tcW w:w="1205" w:type="dxa"/>
            <w:shd w:val="clear" w:color="auto" w:fill="FBE5D5"/>
            <w:tcMar>
              <w:top w:w="160" w:type="dxa"/>
              <w:left w:w="160" w:type="dxa"/>
              <w:bottom w:w="160" w:type="dxa"/>
              <w:right w:w="160" w:type="dxa"/>
            </w:tcMar>
            <w:vAlign w:val="center"/>
          </w:tcPr>
          <w:p w14:paraId="24568A0C" w14:textId="77777777" w:rsidR="00AF4F99" w:rsidRDefault="00000000">
            <w:pPr>
              <w:spacing w:after="0"/>
              <w:jc w:val="center"/>
            </w:pPr>
            <w:r>
              <w:t>0</w:t>
            </w:r>
          </w:p>
        </w:tc>
        <w:tc>
          <w:tcPr>
            <w:tcW w:w="1205" w:type="dxa"/>
            <w:shd w:val="clear" w:color="auto" w:fill="FBE5D5"/>
            <w:tcMar>
              <w:top w:w="160" w:type="dxa"/>
              <w:left w:w="160" w:type="dxa"/>
              <w:bottom w:w="160" w:type="dxa"/>
              <w:right w:w="160" w:type="dxa"/>
            </w:tcMar>
            <w:vAlign w:val="center"/>
          </w:tcPr>
          <w:p w14:paraId="26FABA0A" w14:textId="77777777" w:rsidR="00AF4F99" w:rsidRDefault="00000000">
            <w:pPr>
              <w:spacing w:after="0"/>
              <w:jc w:val="center"/>
            </w:pPr>
            <w:r>
              <w:t>310</w:t>
            </w:r>
          </w:p>
        </w:tc>
      </w:tr>
      <w:tr w:rsidR="00AF4F99" w14:paraId="58B3A068" w14:textId="77777777">
        <w:tc>
          <w:tcPr>
            <w:tcW w:w="1205" w:type="dxa"/>
            <w:shd w:val="clear" w:color="auto" w:fill="FFFFFF"/>
            <w:tcMar>
              <w:top w:w="160" w:type="dxa"/>
              <w:left w:w="160" w:type="dxa"/>
              <w:bottom w:w="160" w:type="dxa"/>
              <w:right w:w="160" w:type="dxa"/>
            </w:tcMar>
            <w:vAlign w:val="center"/>
          </w:tcPr>
          <w:p w14:paraId="099A3696" w14:textId="77777777" w:rsidR="00AF4F99" w:rsidRDefault="00000000">
            <w:pPr>
              <w:spacing w:after="0"/>
              <w:jc w:val="center"/>
            </w:pPr>
            <w:r>
              <w:t>Help Center</w:t>
            </w:r>
          </w:p>
        </w:tc>
        <w:tc>
          <w:tcPr>
            <w:tcW w:w="1205" w:type="dxa"/>
            <w:shd w:val="clear" w:color="auto" w:fill="FFFFFF"/>
            <w:tcMar>
              <w:top w:w="160" w:type="dxa"/>
              <w:left w:w="160" w:type="dxa"/>
              <w:bottom w:w="160" w:type="dxa"/>
              <w:right w:w="160" w:type="dxa"/>
            </w:tcMar>
            <w:vAlign w:val="center"/>
          </w:tcPr>
          <w:p w14:paraId="7C2CC645" w14:textId="77777777" w:rsidR="00AF4F99" w:rsidRDefault="00000000">
            <w:pPr>
              <w:spacing w:after="0"/>
              <w:jc w:val="center"/>
            </w:pPr>
            <w:r>
              <w:t>Mar</w:t>
            </w:r>
          </w:p>
        </w:tc>
        <w:tc>
          <w:tcPr>
            <w:tcW w:w="1205" w:type="dxa"/>
            <w:shd w:val="clear" w:color="auto" w:fill="FFFFFF"/>
            <w:tcMar>
              <w:top w:w="160" w:type="dxa"/>
              <w:left w:w="160" w:type="dxa"/>
              <w:bottom w:w="160" w:type="dxa"/>
              <w:right w:w="160" w:type="dxa"/>
            </w:tcMar>
            <w:vAlign w:val="center"/>
          </w:tcPr>
          <w:p w14:paraId="5CBF4498" w14:textId="77777777" w:rsidR="00AF4F99" w:rsidRDefault="00000000">
            <w:pPr>
              <w:spacing w:after="0"/>
              <w:jc w:val="center"/>
            </w:pPr>
            <w:r>
              <w:t>32000</w:t>
            </w:r>
          </w:p>
        </w:tc>
        <w:tc>
          <w:tcPr>
            <w:tcW w:w="1205" w:type="dxa"/>
            <w:shd w:val="clear" w:color="auto" w:fill="FFFFFF"/>
            <w:tcMar>
              <w:top w:w="160" w:type="dxa"/>
              <w:left w:w="160" w:type="dxa"/>
              <w:bottom w:w="160" w:type="dxa"/>
              <w:right w:w="160" w:type="dxa"/>
            </w:tcMar>
            <w:vAlign w:val="center"/>
          </w:tcPr>
          <w:p w14:paraId="30B75B0E" w14:textId="77777777" w:rsidR="00AF4F99" w:rsidRDefault="00000000">
            <w:pPr>
              <w:spacing w:after="0"/>
              <w:jc w:val="center"/>
            </w:pPr>
            <w:r>
              <w:t>15000</w:t>
            </w:r>
          </w:p>
        </w:tc>
        <w:tc>
          <w:tcPr>
            <w:tcW w:w="1205" w:type="dxa"/>
            <w:shd w:val="clear" w:color="auto" w:fill="FFFFFF"/>
            <w:tcMar>
              <w:top w:w="160" w:type="dxa"/>
              <w:left w:w="160" w:type="dxa"/>
              <w:bottom w:w="160" w:type="dxa"/>
              <w:right w:w="160" w:type="dxa"/>
            </w:tcMar>
            <w:vAlign w:val="center"/>
          </w:tcPr>
          <w:p w14:paraId="052CE7C7" w14:textId="77777777" w:rsidR="00AF4F99" w:rsidRDefault="00000000">
            <w:pPr>
              <w:spacing w:after="0"/>
              <w:jc w:val="center"/>
            </w:pPr>
            <w:r>
              <w:t>115</w:t>
            </w:r>
          </w:p>
        </w:tc>
        <w:tc>
          <w:tcPr>
            <w:tcW w:w="1205" w:type="dxa"/>
            <w:shd w:val="clear" w:color="auto" w:fill="FFFFFF"/>
            <w:tcMar>
              <w:top w:w="160" w:type="dxa"/>
              <w:left w:w="160" w:type="dxa"/>
              <w:bottom w:w="160" w:type="dxa"/>
              <w:right w:w="160" w:type="dxa"/>
            </w:tcMar>
            <w:vAlign w:val="center"/>
          </w:tcPr>
          <w:p w14:paraId="26C47FE8" w14:textId="77777777" w:rsidR="00AF4F99" w:rsidRDefault="00000000">
            <w:pPr>
              <w:spacing w:after="0"/>
              <w:jc w:val="center"/>
            </w:pPr>
            <w:r>
              <w:t>38</w:t>
            </w:r>
          </w:p>
        </w:tc>
        <w:tc>
          <w:tcPr>
            <w:tcW w:w="1205" w:type="dxa"/>
            <w:shd w:val="clear" w:color="auto" w:fill="FFFFFF"/>
            <w:tcMar>
              <w:top w:w="160" w:type="dxa"/>
              <w:left w:w="160" w:type="dxa"/>
              <w:bottom w:w="160" w:type="dxa"/>
              <w:right w:w="160" w:type="dxa"/>
            </w:tcMar>
            <w:vAlign w:val="center"/>
          </w:tcPr>
          <w:p w14:paraId="5B6BAD1D" w14:textId="77777777" w:rsidR="00AF4F99" w:rsidRDefault="00000000">
            <w:pPr>
              <w:spacing w:after="0"/>
              <w:jc w:val="center"/>
            </w:pPr>
            <w:r>
              <w:t>0</w:t>
            </w:r>
          </w:p>
        </w:tc>
        <w:tc>
          <w:tcPr>
            <w:tcW w:w="1205" w:type="dxa"/>
            <w:shd w:val="clear" w:color="auto" w:fill="FFFFFF"/>
            <w:tcMar>
              <w:top w:w="160" w:type="dxa"/>
              <w:left w:w="160" w:type="dxa"/>
              <w:bottom w:w="160" w:type="dxa"/>
              <w:right w:w="160" w:type="dxa"/>
            </w:tcMar>
            <w:vAlign w:val="center"/>
          </w:tcPr>
          <w:p w14:paraId="4CDD1677" w14:textId="77777777" w:rsidR="00AF4F99" w:rsidRDefault="00000000">
            <w:pPr>
              <w:spacing w:after="0"/>
              <w:jc w:val="center"/>
            </w:pPr>
            <w:r>
              <w:t>300</w:t>
            </w:r>
          </w:p>
        </w:tc>
      </w:tr>
      <w:tr w:rsidR="00AF4F99" w14:paraId="3FC88A45" w14:textId="77777777">
        <w:tc>
          <w:tcPr>
            <w:tcW w:w="1205" w:type="dxa"/>
            <w:shd w:val="clear" w:color="auto" w:fill="FBE5D5"/>
            <w:tcMar>
              <w:top w:w="160" w:type="dxa"/>
              <w:left w:w="160" w:type="dxa"/>
              <w:bottom w:w="160" w:type="dxa"/>
              <w:right w:w="160" w:type="dxa"/>
            </w:tcMar>
            <w:vAlign w:val="center"/>
          </w:tcPr>
          <w:p w14:paraId="7E1D9310" w14:textId="77777777" w:rsidR="00AF4F99" w:rsidRDefault="00000000">
            <w:pPr>
              <w:spacing w:after="0"/>
              <w:jc w:val="center"/>
            </w:pPr>
            <w:r>
              <w:t>Help Center</w:t>
            </w:r>
          </w:p>
        </w:tc>
        <w:tc>
          <w:tcPr>
            <w:tcW w:w="1205" w:type="dxa"/>
            <w:shd w:val="clear" w:color="auto" w:fill="FBE5D5"/>
            <w:tcMar>
              <w:top w:w="160" w:type="dxa"/>
              <w:left w:w="160" w:type="dxa"/>
              <w:bottom w:w="160" w:type="dxa"/>
              <w:right w:w="160" w:type="dxa"/>
            </w:tcMar>
            <w:vAlign w:val="center"/>
          </w:tcPr>
          <w:p w14:paraId="4F9FD27C" w14:textId="77777777" w:rsidR="00AF4F99" w:rsidRDefault="00000000">
            <w:pPr>
              <w:spacing w:after="0"/>
              <w:jc w:val="center"/>
            </w:pPr>
            <w:r>
              <w:t>Apr</w:t>
            </w:r>
          </w:p>
        </w:tc>
        <w:tc>
          <w:tcPr>
            <w:tcW w:w="1205" w:type="dxa"/>
            <w:shd w:val="clear" w:color="auto" w:fill="FBE5D5"/>
            <w:tcMar>
              <w:top w:w="160" w:type="dxa"/>
              <w:left w:w="160" w:type="dxa"/>
              <w:bottom w:w="160" w:type="dxa"/>
              <w:right w:w="160" w:type="dxa"/>
            </w:tcMar>
            <w:vAlign w:val="center"/>
          </w:tcPr>
          <w:p w14:paraId="415ABAAF" w14:textId="77777777" w:rsidR="00AF4F99" w:rsidRDefault="00000000">
            <w:pPr>
              <w:spacing w:after="0"/>
              <w:jc w:val="center"/>
            </w:pPr>
            <w:r>
              <w:t>33000</w:t>
            </w:r>
          </w:p>
        </w:tc>
        <w:tc>
          <w:tcPr>
            <w:tcW w:w="1205" w:type="dxa"/>
            <w:shd w:val="clear" w:color="auto" w:fill="FBE5D5"/>
            <w:tcMar>
              <w:top w:w="160" w:type="dxa"/>
              <w:left w:w="160" w:type="dxa"/>
              <w:bottom w:w="160" w:type="dxa"/>
              <w:right w:w="160" w:type="dxa"/>
            </w:tcMar>
            <w:vAlign w:val="center"/>
          </w:tcPr>
          <w:p w14:paraId="50B8AB08" w14:textId="77777777" w:rsidR="00AF4F99" w:rsidRDefault="00000000">
            <w:pPr>
              <w:spacing w:after="0"/>
              <w:jc w:val="center"/>
            </w:pPr>
            <w:r>
              <w:t>15200</w:t>
            </w:r>
          </w:p>
        </w:tc>
        <w:tc>
          <w:tcPr>
            <w:tcW w:w="1205" w:type="dxa"/>
            <w:shd w:val="clear" w:color="auto" w:fill="FBE5D5"/>
            <w:tcMar>
              <w:top w:w="160" w:type="dxa"/>
              <w:left w:w="160" w:type="dxa"/>
              <w:bottom w:w="160" w:type="dxa"/>
              <w:right w:w="160" w:type="dxa"/>
            </w:tcMar>
            <w:vAlign w:val="center"/>
          </w:tcPr>
          <w:p w14:paraId="57863B7B" w14:textId="77777777" w:rsidR="00AF4F99" w:rsidRDefault="00000000">
            <w:pPr>
              <w:spacing w:after="0"/>
              <w:jc w:val="center"/>
            </w:pPr>
            <w:r>
              <w:t>118</w:t>
            </w:r>
          </w:p>
        </w:tc>
        <w:tc>
          <w:tcPr>
            <w:tcW w:w="1205" w:type="dxa"/>
            <w:shd w:val="clear" w:color="auto" w:fill="FBE5D5"/>
            <w:tcMar>
              <w:top w:w="160" w:type="dxa"/>
              <w:left w:w="160" w:type="dxa"/>
              <w:bottom w:w="160" w:type="dxa"/>
              <w:right w:w="160" w:type="dxa"/>
            </w:tcMar>
            <w:vAlign w:val="center"/>
          </w:tcPr>
          <w:p w14:paraId="53A4B4E6" w14:textId="77777777" w:rsidR="00AF4F99" w:rsidRDefault="00000000">
            <w:pPr>
              <w:spacing w:after="0"/>
              <w:jc w:val="center"/>
            </w:pPr>
            <w:r>
              <w:t>37</w:t>
            </w:r>
          </w:p>
        </w:tc>
        <w:tc>
          <w:tcPr>
            <w:tcW w:w="1205" w:type="dxa"/>
            <w:shd w:val="clear" w:color="auto" w:fill="FBE5D5"/>
            <w:tcMar>
              <w:top w:w="160" w:type="dxa"/>
              <w:left w:w="160" w:type="dxa"/>
              <w:bottom w:w="160" w:type="dxa"/>
              <w:right w:w="160" w:type="dxa"/>
            </w:tcMar>
            <w:vAlign w:val="center"/>
          </w:tcPr>
          <w:p w14:paraId="70BCC5E0" w14:textId="77777777" w:rsidR="00AF4F99" w:rsidRDefault="00000000">
            <w:pPr>
              <w:spacing w:after="0"/>
              <w:jc w:val="center"/>
            </w:pPr>
            <w:r>
              <w:t>0</w:t>
            </w:r>
          </w:p>
        </w:tc>
        <w:tc>
          <w:tcPr>
            <w:tcW w:w="1205" w:type="dxa"/>
            <w:shd w:val="clear" w:color="auto" w:fill="FBE5D5"/>
            <w:tcMar>
              <w:top w:w="160" w:type="dxa"/>
              <w:left w:w="160" w:type="dxa"/>
              <w:bottom w:w="160" w:type="dxa"/>
              <w:right w:w="160" w:type="dxa"/>
            </w:tcMar>
            <w:vAlign w:val="center"/>
          </w:tcPr>
          <w:p w14:paraId="150018EA" w14:textId="77777777" w:rsidR="00AF4F99" w:rsidRDefault="00000000">
            <w:pPr>
              <w:spacing w:after="0"/>
              <w:jc w:val="center"/>
            </w:pPr>
            <w:r>
              <w:t>290</w:t>
            </w:r>
          </w:p>
        </w:tc>
      </w:tr>
      <w:tr w:rsidR="00AF4F99" w14:paraId="7BDC8C10" w14:textId="77777777">
        <w:tc>
          <w:tcPr>
            <w:tcW w:w="1205" w:type="dxa"/>
            <w:shd w:val="clear" w:color="auto" w:fill="FFFFFF"/>
            <w:tcMar>
              <w:top w:w="160" w:type="dxa"/>
              <w:left w:w="160" w:type="dxa"/>
              <w:bottom w:w="160" w:type="dxa"/>
              <w:right w:w="160" w:type="dxa"/>
            </w:tcMar>
            <w:vAlign w:val="center"/>
          </w:tcPr>
          <w:p w14:paraId="0B6D5AED" w14:textId="77777777" w:rsidR="00AF4F99" w:rsidRDefault="00000000">
            <w:pPr>
              <w:spacing w:after="0"/>
              <w:jc w:val="center"/>
            </w:pPr>
            <w:r>
              <w:t>Help Center</w:t>
            </w:r>
          </w:p>
        </w:tc>
        <w:tc>
          <w:tcPr>
            <w:tcW w:w="1205" w:type="dxa"/>
            <w:shd w:val="clear" w:color="auto" w:fill="FFFFFF"/>
            <w:tcMar>
              <w:top w:w="160" w:type="dxa"/>
              <w:left w:w="160" w:type="dxa"/>
              <w:bottom w:w="160" w:type="dxa"/>
              <w:right w:w="160" w:type="dxa"/>
            </w:tcMar>
            <w:vAlign w:val="center"/>
          </w:tcPr>
          <w:p w14:paraId="7D45F21D" w14:textId="77777777" w:rsidR="00AF4F99" w:rsidRDefault="00000000">
            <w:pPr>
              <w:spacing w:after="0"/>
              <w:jc w:val="center"/>
            </w:pPr>
            <w:r>
              <w:t>May</w:t>
            </w:r>
          </w:p>
        </w:tc>
        <w:tc>
          <w:tcPr>
            <w:tcW w:w="1205" w:type="dxa"/>
            <w:shd w:val="clear" w:color="auto" w:fill="FFFFFF"/>
            <w:tcMar>
              <w:top w:w="160" w:type="dxa"/>
              <w:left w:w="160" w:type="dxa"/>
              <w:bottom w:w="160" w:type="dxa"/>
              <w:right w:w="160" w:type="dxa"/>
            </w:tcMar>
            <w:vAlign w:val="center"/>
          </w:tcPr>
          <w:p w14:paraId="7F662F54" w14:textId="77777777" w:rsidR="00AF4F99" w:rsidRDefault="00000000">
            <w:pPr>
              <w:spacing w:after="0"/>
              <w:jc w:val="center"/>
            </w:pPr>
            <w:r>
              <w:t>34000</w:t>
            </w:r>
          </w:p>
        </w:tc>
        <w:tc>
          <w:tcPr>
            <w:tcW w:w="1205" w:type="dxa"/>
            <w:shd w:val="clear" w:color="auto" w:fill="FFFFFF"/>
            <w:tcMar>
              <w:top w:w="160" w:type="dxa"/>
              <w:left w:w="160" w:type="dxa"/>
              <w:bottom w:w="160" w:type="dxa"/>
              <w:right w:w="160" w:type="dxa"/>
            </w:tcMar>
            <w:vAlign w:val="center"/>
          </w:tcPr>
          <w:p w14:paraId="0E329FD5" w14:textId="77777777" w:rsidR="00AF4F99" w:rsidRDefault="00000000">
            <w:pPr>
              <w:spacing w:after="0"/>
              <w:jc w:val="center"/>
            </w:pPr>
            <w:r>
              <w:t>15500</w:t>
            </w:r>
          </w:p>
        </w:tc>
        <w:tc>
          <w:tcPr>
            <w:tcW w:w="1205" w:type="dxa"/>
            <w:shd w:val="clear" w:color="auto" w:fill="FFFFFF"/>
            <w:tcMar>
              <w:top w:w="160" w:type="dxa"/>
              <w:left w:w="160" w:type="dxa"/>
              <w:bottom w:w="160" w:type="dxa"/>
              <w:right w:w="160" w:type="dxa"/>
            </w:tcMar>
            <w:vAlign w:val="center"/>
          </w:tcPr>
          <w:p w14:paraId="472A5AA9" w14:textId="77777777" w:rsidR="00AF4F99" w:rsidRDefault="00000000">
            <w:pPr>
              <w:spacing w:after="0"/>
              <w:jc w:val="center"/>
            </w:pPr>
            <w:r>
              <w:t>120</w:t>
            </w:r>
          </w:p>
        </w:tc>
        <w:tc>
          <w:tcPr>
            <w:tcW w:w="1205" w:type="dxa"/>
            <w:shd w:val="clear" w:color="auto" w:fill="FFFFFF"/>
            <w:tcMar>
              <w:top w:w="160" w:type="dxa"/>
              <w:left w:w="160" w:type="dxa"/>
              <w:bottom w:w="160" w:type="dxa"/>
              <w:right w:w="160" w:type="dxa"/>
            </w:tcMar>
            <w:vAlign w:val="center"/>
          </w:tcPr>
          <w:p w14:paraId="3EE4ECA5" w14:textId="77777777" w:rsidR="00AF4F99" w:rsidRDefault="00000000">
            <w:pPr>
              <w:spacing w:after="0"/>
              <w:jc w:val="center"/>
            </w:pPr>
            <w:r>
              <w:t>36</w:t>
            </w:r>
          </w:p>
        </w:tc>
        <w:tc>
          <w:tcPr>
            <w:tcW w:w="1205" w:type="dxa"/>
            <w:shd w:val="clear" w:color="auto" w:fill="FFFFFF"/>
            <w:tcMar>
              <w:top w:w="160" w:type="dxa"/>
              <w:left w:w="160" w:type="dxa"/>
              <w:bottom w:w="160" w:type="dxa"/>
              <w:right w:w="160" w:type="dxa"/>
            </w:tcMar>
            <w:vAlign w:val="center"/>
          </w:tcPr>
          <w:p w14:paraId="6F575B51" w14:textId="77777777" w:rsidR="00AF4F99" w:rsidRDefault="00000000">
            <w:pPr>
              <w:spacing w:after="0"/>
              <w:jc w:val="center"/>
            </w:pPr>
            <w:r>
              <w:t>0</w:t>
            </w:r>
          </w:p>
        </w:tc>
        <w:tc>
          <w:tcPr>
            <w:tcW w:w="1205" w:type="dxa"/>
            <w:shd w:val="clear" w:color="auto" w:fill="FFFFFF"/>
            <w:tcMar>
              <w:top w:w="160" w:type="dxa"/>
              <w:left w:w="160" w:type="dxa"/>
              <w:bottom w:w="160" w:type="dxa"/>
              <w:right w:w="160" w:type="dxa"/>
            </w:tcMar>
            <w:vAlign w:val="center"/>
          </w:tcPr>
          <w:p w14:paraId="0557296A" w14:textId="77777777" w:rsidR="00AF4F99" w:rsidRDefault="00000000">
            <w:pPr>
              <w:spacing w:after="0"/>
              <w:jc w:val="center"/>
            </w:pPr>
            <w:r>
              <w:t>280</w:t>
            </w:r>
          </w:p>
        </w:tc>
      </w:tr>
      <w:tr w:rsidR="00AF4F99" w14:paraId="398177F7" w14:textId="77777777">
        <w:tc>
          <w:tcPr>
            <w:tcW w:w="1205" w:type="dxa"/>
            <w:shd w:val="clear" w:color="auto" w:fill="FBE5D5"/>
            <w:tcMar>
              <w:top w:w="160" w:type="dxa"/>
              <w:left w:w="160" w:type="dxa"/>
              <w:bottom w:w="160" w:type="dxa"/>
              <w:right w:w="160" w:type="dxa"/>
            </w:tcMar>
            <w:vAlign w:val="center"/>
          </w:tcPr>
          <w:p w14:paraId="56F649BB" w14:textId="77777777" w:rsidR="00AF4F99" w:rsidRDefault="00000000">
            <w:pPr>
              <w:spacing w:after="0"/>
              <w:jc w:val="center"/>
            </w:pPr>
            <w:r>
              <w:lastRenderedPageBreak/>
              <w:t>Help Center</w:t>
            </w:r>
          </w:p>
        </w:tc>
        <w:tc>
          <w:tcPr>
            <w:tcW w:w="1205" w:type="dxa"/>
            <w:shd w:val="clear" w:color="auto" w:fill="FBE5D5"/>
            <w:tcMar>
              <w:top w:w="160" w:type="dxa"/>
              <w:left w:w="160" w:type="dxa"/>
              <w:bottom w:w="160" w:type="dxa"/>
              <w:right w:w="160" w:type="dxa"/>
            </w:tcMar>
            <w:vAlign w:val="center"/>
          </w:tcPr>
          <w:p w14:paraId="417777F4" w14:textId="77777777" w:rsidR="00AF4F99" w:rsidRDefault="00000000">
            <w:pPr>
              <w:spacing w:after="0"/>
              <w:jc w:val="center"/>
            </w:pPr>
            <w:r>
              <w:t>Jun</w:t>
            </w:r>
          </w:p>
        </w:tc>
        <w:tc>
          <w:tcPr>
            <w:tcW w:w="1205" w:type="dxa"/>
            <w:shd w:val="clear" w:color="auto" w:fill="FBE5D5"/>
            <w:tcMar>
              <w:top w:w="160" w:type="dxa"/>
              <w:left w:w="160" w:type="dxa"/>
              <w:bottom w:w="160" w:type="dxa"/>
              <w:right w:w="160" w:type="dxa"/>
            </w:tcMar>
            <w:vAlign w:val="center"/>
          </w:tcPr>
          <w:p w14:paraId="1F41B07F" w14:textId="77777777" w:rsidR="00AF4F99" w:rsidRDefault="00000000">
            <w:pPr>
              <w:spacing w:after="0"/>
              <w:jc w:val="center"/>
            </w:pPr>
            <w:r>
              <w:t>35000</w:t>
            </w:r>
          </w:p>
        </w:tc>
        <w:tc>
          <w:tcPr>
            <w:tcW w:w="1205" w:type="dxa"/>
            <w:shd w:val="clear" w:color="auto" w:fill="FBE5D5"/>
            <w:tcMar>
              <w:top w:w="160" w:type="dxa"/>
              <w:left w:w="160" w:type="dxa"/>
              <w:bottom w:w="160" w:type="dxa"/>
              <w:right w:w="160" w:type="dxa"/>
            </w:tcMar>
            <w:vAlign w:val="center"/>
          </w:tcPr>
          <w:p w14:paraId="361CBE58" w14:textId="77777777" w:rsidR="00AF4F99" w:rsidRDefault="00000000">
            <w:pPr>
              <w:spacing w:after="0"/>
              <w:jc w:val="center"/>
            </w:pPr>
            <w:r>
              <w:t>15800</w:t>
            </w:r>
          </w:p>
        </w:tc>
        <w:tc>
          <w:tcPr>
            <w:tcW w:w="1205" w:type="dxa"/>
            <w:shd w:val="clear" w:color="auto" w:fill="FBE5D5"/>
            <w:tcMar>
              <w:top w:w="160" w:type="dxa"/>
              <w:left w:w="160" w:type="dxa"/>
              <w:bottom w:w="160" w:type="dxa"/>
              <w:right w:w="160" w:type="dxa"/>
            </w:tcMar>
            <w:vAlign w:val="center"/>
          </w:tcPr>
          <w:p w14:paraId="07BF1761" w14:textId="77777777" w:rsidR="00AF4F99" w:rsidRDefault="00000000">
            <w:pPr>
              <w:spacing w:after="0"/>
              <w:jc w:val="center"/>
            </w:pPr>
            <w:r>
              <w:t>122</w:t>
            </w:r>
          </w:p>
        </w:tc>
        <w:tc>
          <w:tcPr>
            <w:tcW w:w="1205" w:type="dxa"/>
            <w:shd w:val="clear" w:color="auto" w:fill="FBE5D5"/>
            <w:tcMar>
              <w:top w:w="160" w:type="dxa"/>
              <w:left w:w="160" w:type="dxa"/>
              <w:bottom w:w="160" w:type="dxa"/>
              <w:right w:w="160" w:type="dxa"/>
            </w:tcMar>
            <w:vAlign w:val="center"/>
          </w:tcPr>
          <w:p w14:paraId="48F09CCF" w14:textId="77777777" w:rsidR="00AF4F99" w:rsidRDefault="00000000">
            <w:pPr>
              <w:spacing w:after="0"/>
              <w:jc w:val="center"/>
            </w:pPr>
            <w:r>
              <w:t>35</w:t>
            </w:r>
          </w:p>
        </w:tc>
        <w:tc>
          <w:tcPr>
            <w:tcW w:w="1205" w:type="dxa"/>
            <w:shd w:val="clear" w:color="auto" w:fill="FBE5D5"/>
            <w:tcMar>
              <w:top w:w="160" w:type="dxa"/>
              <w:left w:w="160" w:type="dxa"/>
              <w:bottom w:w="160" w:type="dxa"/>
              <w:right w:w="160" w:type="dxa"/>
            </w:tcMar>
            <w:vAlign w:val="center"/>
          </w:tcPr>
          <w:p w14:paraId="51BC905B" w14:textId="77777777" w:rsidR="00AF4F99" w:rsidRDefault="00000000">
            <w:pPr>
              <w:spacing w:after="0"/>
              <w:jc w:val="center"/>
            </w:pPr>
            <w:r>
              <w:t>0</w:t>
            </w:r>
          </w:p>
        </w:tc>
        <w:tc>
          <w:tcPr>
            <w:tcW w:w="1205" w:type="dxa"/>
            <w:shd w:val="clear" w:color="auto" w:fill="FBE5D5"/>
            <w:tcMar>
              <w:top w:w="160" w:type="dxa"/>
              <w:left w:w="160" w:type="dxa"/>
              <w:bottom w:w="160" w:type="dxa"/>
              <w:right w:w="160" w:type="dxa"/>
            </w:tcMar>
            <w:vAlign w:val="center"/>
          </w:tcPr>
          <w:p w14:paraId="49FAE71F" w14:textId="77777777" w:rsidR="00AF4F99" w:rsidRDefault="00000000">
            <w:pPr>
              <w:spacing w:after="0"/>
              <w:jc w:val="center"/>
            </w:pPr>
            <w:r>
              <w:t>270</w:t>
            </w:r>
          </w:p>
        </w:tc>
      </w:tr>
    </w:tbl>
    <w:p w14:paraId="36E40131" w14:textId="77777777" w:rsidR="00AF4F99" w:rsidRDefault="00000000">
      <w:pPr>
        <w:spacing w:before="240" w:after="240" w:line="276" w:lineRule="auto"/>
      </w:pPr>
      <w:r>
        <w:t>The data shows consistent growth trends across all website sections, with the Blog demonstrating steady increases in page views and engagement, the Store maintaining strong conversion rates, and the Help Center effectively managing support volume while reducing bounce rates over the six-month period.</w:t>
      </w:r>
    </w:p>
    <w:p w14:paraId="640E930F" w14:textId="77777777" w:rsidR="00AF4F99" w:rsidRDefault="00000000">
      <w:pPr>
        <w:pStyle w:val="Heading1"/>
        <w:spacing w:after="240"/>
      </w:pPr>
      <w:r>
        <w:rPr>
          <w:rFonts w:ascii="Aptos Display" w:hAnsi="Aptos Display"/>
        </w:rPr>
        <w:t>Practice Questions</w:t>
      </w:r>
    </w:p>
    <w:p w14:paraId="1E2C939F" w14:textId="32A2CA38" w:rsidR="00AF4F99" w:rsidRDefault="00000000">
      <w:pPr>
        <w:spacing w:after="360" w:line="276" w:lineRule="auto"/>
      </w:pPr>
      <w:r>
        <w:t>Complete the following exercises using the website analytics data provided. For each question, provide your analysis in the space below</w:t>
      </w:r>
      <w:r w:rsidR="00724D82">
        <w:t xml:space="preserve"> showing screenshots where appropriate.</w:t>
      </w:r>
    </w:p>
    <w:p w14:paraId="2F280731" w14:textId="77777777" w:rsidR="00AF4F99" w:rsidRDefault="00000000">
      <w:pPr>
        <w:pStyle w:val="Heading3"/>
        <w:spacing w:before="240" w:after="160"/>
      </w:pPr>
      <w:r>
        <w:rPr>
          <w:rFonts w:ascii="Aptos Display" w:hAnsi="Aptos Display"/>
        </w:rPr>
        <w:t>Question 1</w:t>
      </w:r>
    </w:p>
    <w:p w14:paraId="2DA8A0C5" w14:textId="77777777" w:rsidR="00AF4F99" w:rsidRDefault="00000000">
      <w:pPr>
        <w:spacing w:after="240" w:line="276" w:lineRule="auto"/>
      </w:pPr>
      <w:r>
        <w:t>Create a PivotTable comparing Blog, Store, and Help Center on average Page Views, Avg Time on Page, and Bounce Rate. What high level differences stand out across the three sections?</w:t>
      </w:r>
    </w:p>
    <w:p w14:paraId="392C615C" w14:textId="77777777" w:rsidR="00AF4F99" w:rsidRDefault="00000000">
      <w:pPr>
        <w:spacing w:after="120" w:line="276" w:lineRule="auto"/>
      </w:pPr>
      <w:r>
        <w:rPr>
          <w:b/>
        </w:rPr>
        <w:t>Response:</w:t>
      </w:r>
    </w:p>
    <w:p w14:paraId="769FDE4F" w14:textId="77777777" w:rsidR="00AF4F99" w:rsidRDefault="00000000">
      <w:pPr>
        <w:spacing w:after="480" w:line="276" w:lineRule="auto"/>
      </w:pPr>
      <w:r>
        <w:t xml:space="preserve"> </w:t>
      </w:r>
    </w:p>
    <w:p w14:paraId="6E207F5F" w14:textId="77777777" w:rsidR="00AF4F99" w:rsidRDefault="00000000">
      <w:pPr>
        <w:pStyle w:val="Heading3"/>
        <w:spacing w:before="240" w:after="160"/>
      </w:pPr>
      <w:r>
        <w:rPr>
          <w:rFonts w:ascii="Aptos Display" w:hAnsi="Aptos Display"/>
        </w:rPr>
        <w:t>Question 2</w:t>
      </w:r>
    </w:p>
    <w:p w14:paraId="6FC35752" w14:textId="77777777" w:rsidR="00AF4F99" w:rsidRDefault="00000000">
      <w:pPr>
        <w:spacing w:after="240" w:line="276" w:lineRule="auto"/>
      </w:pPr>
      <w:r>
        <w:t>Build a line chart of Page Views by Month for all three sections. Which section shows the strongest growth trend?</w:t>
      </w:r>
    </w:p>
    <w:p w14:paraId="33F9CFB6" w14:textId="77777777" w:rsidR="00AF4F99" w:rsidRDefault="00000000">
      <w:pPr>
        <w:spacing w:after="120" w:line="276" w:lineRule="auto"/>
      </w:pPr>
      <w:r>
        <w:rPr>
          <w:b/>
        </w:rPr>
        <w:t>Response:</w:t>
      </w:r>
    </w:p>
    <w:p w14:paraId="11A25AC0" w14:textId="77777777" w:rsidR="00AF4F99" w:rsidRDefault="00000000">
      <w:pPr>
        <w:spacing w:after="480" w:line="276" w:lineRule="auto"/>
      </w:pPr>
      <w:r>
        <w:t xml:space="preserve"> </w:t>
      </w:r>
    </w:p>
    <w:p w14:paraId="1C80453A" w14:textId="77777777" w:rsidR="00AF4F99" w:rsidRDefault="00000000">
      <w:pPr>
        <w:pStyle w:val="Heading3"/>
        <w:spacing w:before="240" w:after="160"/>
      </w:pPr>
      <w:r>
        <w:rPr>
          <w:rFonts w:ascii="Aptos Display" w:hAnsi="Aptos Display"/>
        </w:rPr>
        <w:t>Question 3</w:t>
      </w:r>
    </w:p>
    <w:p w14:paraId="7FEC94DD" w14:textId="77777777" w:rsidR="00AF4F99" w:rsidRDefault="00000000">
      <w:pPr>
        <w:spacing w:after="240" w:line="276" w:lineRule="auto"/>
      </w:pPr>
      <w:r>
        <w:t>Create a line chart of Unique Visitors by Month. How do the traffic patterns differ across the three sections?</w:t>
      </w:r>
    </w:p>
    <w:p w14:paraId="3217D779" w14:textId="77777777" w:rsidR="00AF4F99" w:rsidRDefault="00000000">
      <w:pPr>
        <w:spacing w:after="120" w:line="276" w:lineRule="auto"/>
      </w:pPr>
      <w:r>
        <w:rPr>
          <w:b/>
        </w:rPr>
        <w:t>Response:</w:t>
      </w:r>
    </w:p>
    <w:p w14:paraId="57B21A17" w14:textId="77777777" w:rsidR="00AF4F99" w:rsidRDefault="00000000">
      <w:pPr>
        <w:spacing w:after="480" w:line="276" w:lineRule="auto"/>
      </w:pPr>
      <w:r>
        <w:t xml:space="preserve"> </w:t>
      </w:r>
    </w:p>
    <w:p w14:paraId="669FDC17" w14:textId="77777777" w:rsidR="00AF4F99" w:rsidRDefault="00000000">
      <w:pPr>
        <w:pStyle w:val="Heading3"/>
        <w:spacing w:before="240" w:after="160"/>
      </w:pPr>
      <w:r>
        <w:rPr>
          <w:rFonts w:ascii="Aptos Display" w:hAnsi="Aptos Display"/>
        </w:rPr>
        <w:lastRenderedPageBreak/>
        <w:t>Question 4</w:t>
      </w:r>
    </w:p>
    <w:p w14:paraId="1DCB423D" w14:textId="77777777" w:rsidR="00AF4F99" w:rsidRDefault="00000000">
      <w:pPr>
        <w:spacing w:after="240" w:line="276" w:lineRule="auto"/>
      </w:pPr>
      <w:r>
        <w:t>Make a bar chart comparing the average Bounce Rate for all three sections. What does this reveal about user engagement?</w:t>
      </w:r>
    </w:p>
    <w:p w14:paraId="19B8D682" w14:textId="77777777" w:rsidR="00AF4F99" w:rsidRDefault="00000000">
      <w:pPr>
        <w:spacing w:after="120" w:line="276" w:lineRule="auto"/>
      </w:pPr>
      <w:r>
        <w:rPr>
          <w:b/>
        </w:rPr>
        <w:t>Response:</w:t>
      </w:r>
    </w:p>
    <w:p w14:paraId="630A037B" w14:textId="77777777" w:rsidR="00AF4F99" w:rsidRDefault="00000000">
      <w:pPr>
        <w:spacing w:after="480" w:line="276" w:lineRule="auto"/>
      </w:pPr>
      <w:r>
        <w:t xml:space="preserve"> </w:t>
      </w:r>
    </w:p>
    <w:p w14:paraId="12345FC0" w14:textId="77777777" w:rsidR="00AF4F99" w:rsidRDefault="00000000">
      <w:pPr>
        <w:pStyle w:val="Heading3"/>
        <w:spacing w:before="240" w:after="160"/>
      </w:pPr>
      <w:r>
        <w:rPr>
          <w:rFonts w:ascii="Aptos Display" w:hAnsi="Aptos Display"/>
        </w:rPr>
        <w:t>Question 5</w:t>
      </w:r>
    </w:p>
    <w:p w14:paraId="7E4A08F6" w14:textId="77777777" w:rsidR="00AF4F99" w:rsidRDefault="00000000">
      <w:pPr>
        <w:spacing w:after="240" w:line="276" w:lineRule="auto"/>
      </w:pPr>
      <w:r>
        <w:t>Create a line chart of Support Tickets for the Help Center. What does the trend suggest about user satisfaction over time?</w:t>
      </w:r>
    </w:p>
    <w:p w14:paraId="7946B8C1" w14:textId="77777777" w:rsidR="00AF4F99" w:rsidRDefault="00000000">
      <w:pPr>
        <w:spacing w:after="120" w:line="276" w:lineRule="auto"/>
      </w:pPr>
      <w:r>
        <w:rPr>
          <w:b/>
        </w:rPr>
        <w:t>Response:</w:t>
      </w:r>
    </w:p>
    <w:p w14:paraId="292AB9D4" w14:textId="77777777" w:rsidR="00AF4F99" w:rsidRDefault="00000000">
      <w:pPr>
        <w:spacing w:after="480" w:line="276" w:lineRule="auto"/>
      </w:pPr>
      <w:r>
        <w:t xml:space="preserve"> </w:t>
      </w:r>
    </w:p>
    <w:p w14:paraId="6727BB47" w14:textId="77777777" w:rsidR="00AF4F99" w:rsidRDefault="00000000">
      <w:pPr>
        <w:pStyle w:val="Heading3"/>
        <w:spacing w:before="240" w:after="160"/>
      </w:pPr>
      <w:r>
        <w:rPr>
          <w:rFonts w:ascii="Aptos Display" w:hAnsi="Aptos Display"/>
        </w:rPr>
        <w:t>Question 6</w:t>
      </w:r>
    </w:p>
    <w:p w14:paraId="7A4874A5" w14:textId="77777777" w:rsidR="00AF4F99" w:rsidRDefault="00000000">
      <w:pPr>
        <w:spacing w:after="240" w:line="276" w:lineRule="auto"/>
      </w:pPr>
      <w:r>
        <w:t>Compare the trends across all visuals. How do engagement, traffic, and satisfaction interact for each section?</w:t>
      </w:r>
    </w:p>
    <w:p w14:paraId="48AFE6AF" w14:textId="77777777" w:rsidR="00AF4F99" w:rsidRDefault="00000000">
      <w:pPr>
        <w:spacing w:after="120" w:line="276" w:lineRule="auto"/>
      </w:pPr>
      <w:r>
        <w:rPr>
          <w:b/>
        </w:rPr>
        <w:t>Response:</w:t>
      </w:r>
    </w:p>
    <w:p w14:paraId="1F31B473" w14:textId="77777777" w:rsidR="00AF4F99" w:rsidRDefault="00000000">
      <w:pPr>
        <w:spacing w:after="480" w:line="276" w:lineRule="auto"/>
      </w:pPr>
      <w:r>
        <w:t xml:space="preserve"> </w:t>
      </w:r>
    </w:p>
    <w:p w14:paraId="50E45055" w14:textId="77777777" w:rsidR="00AF4F99" w:rsidRDefault="00000000">
      <w:pPr>
        <w:pStyle w:val="Heading3"/>
        <w:spacing w:before="240" w:after="160"/>
      </w:pPr>
      <w:r>
        <w:rPr>
          <w:rFonts w:ascii="Aptos Display" w:hAnsi="Aptos Display"/>
        </w:rPr>
        <w:t>Question 7</w:t>
      </w:r>
    </w:p>
    <w:p w14:paraId="61EA9B54" w14:textId="77777777" w:rsidR="00AF4F99" w:rsidRDefault="00000000">
      <w:pPr>
        <w:spacing w:after="240" w:line="276" w:lineRule="auto"/>
      </w:pPr>
      <w:r>
        <w:t>Identify one metric where the Blog shows improvement. Explain why this improvement matters for content strategy.</w:t>
      </w:r>
    </w:p>
    <w:p w14:paraId="0055C62D" w14:textId="77777777" w:rsidR="00AF4F99" w:rsidRDefault="00000000">
      <w:pPr>
        <w:spacing w:after="120" w:line="276" w:lineRule="auto"/>
      </w:pPr>
      <w:r>
        <w:rPr>
          <w:b/>
        </w:rPr>
        <w:t>Response:</w:t>
      </w:r>
    </w:p>
    <w:p w14:paraId="75A06BF5" w14:textId="77777777" w:rsidR="00AF4F99" w:rsidRDefault="00000000">
      <w:pPr>
        <w:spacing w:after="480" w:line="276" w:lineRule="auto"/>
      </w:pPr>
      <w:r>
        <w:t xml:space="preserve"> </w:t>
      </w:r>
    </w:p>
    <w:p w14:paraId="265A9E60" w14:textId="77777777" w:rsidR="00AF4F99" w:rsidRDefault="00000000">
      <w:pPr>
        <w:pStyle w:val="Heading3"/>
        <w:spacing w:before="240" w:after="160"/>
      </w:pPr>
      <w:r>
        <w:rPr>
          <w:rFonts w:ascii="Aptos Display" w:hAnsi="Aptos Display"/>
        </w:rPr>
        <w:t>Question 8</w:t>
      </w:r>
    </w:p>
    <w:p w14:paraId="7D7AA136" w14:textId="77777777" w:rsidR="00AF4F99" w:rsidRDefault="00000000">
      <w:pPr>
        <w:spacing w:after="240" w:line="276" w:lineRule="auto"/>
      </w:pPr>
      <w:r>
        <w:t>Identify one metric where the Store shows consistent performance. What might this stability indicate about user behavior?</w:t>
      </w:r>
    </w:p>
    <w:p w14:paraId="64879ABD" w14:textId="77777777" w:rsidR="00AF4F99" w:rsidRDefault="00000000">
      <w:pPr>
        <w:spacing w:after="120" w:line="276" w:lineRule="auto"/>
      </w:pPr>
      <w:r>
        <w:rPr>
          <w:b/>
        </w:rPr>
        <w:t>Response:</w:t>
      </w:r>
    </w:p>
    <w:p w14:paraId="414823E5" w14:textId="77777777" w:rsidR="00AF4F99" w:rsidRDefault="00000000">
      <w:pPr>
        <w:spacing w:after="480" w:line="276" w:lineRule="auto"/>
      </w:pPr>
      <w:r>
        <w:t xml:space="preserve"> </w:t>
      </w:r>
    </w:p>
    <w:p w14:paraId="0795DCDD" w14:textId="77777777" w:rsidR="00AF4F99" w:rsidRDefault="00000000">
      <w:pPr>
        <w:pStyle w:val="Heading3"/>
        <w:spacing w:before="240" w:after="160"/>
      </w:pPr>
      <w:r>
        <w:rPr>
          <w:rFonts w:ascii="Aptos Display" w:hAnsi="Aptos Display"/>
        </w:rPr>
        <w:lastRenderedPageBreak/>
        <w:t>Question 9</w:t>
      </w:r>
    </w:p>
    <w:p w14:paraId="1B46C781" w14:textId="77777777" w:rsidR="00AF4F99" w:rsidRDefault="00000000">
      <w:pPr>
        <w:spacing w:after="240" w:line="276" w:lineRule="auto"/>
      </w:pPr>
      <w:r>
        <w:t>Write one insight that connects at least two metrics for any one section (e.g., bounce rate + time on page, page views + conversions).</w:t>
      </w:r>
    </w:p>
    <w:p w14:paraId="056062B4" w14:textId="77777777" w:rsidR="00AF4F99" w:rsidRDefault="00000000">
      <w:pPr>
        <w:spacing w:after="120" w:line="276" w:lineRule="auto"/>
      </w:pPr>
      <w:r>
        <w:rPr>
          <w:b/>
        </w:rPr>
        <w:t>Response:</w:t>
      </w:r>
    </w:p>
    <w:p w14:paraId="5DB747C4" w14:textId="77777777" w:rsidR="00AF4F99" w:rsidRDefault="00000000">
      <w:pPr>
        <w:spacing w:after="480" w:line="276" w:lineRule="auto"/>
      </w:pPr>
      <w:r>
        <w:t xml:space="preserve"> </w:t>
      </w:r>
    </w:p>
    <w:p w14:paraId="5B4902C4" w14:textId="77777777" w:rsidR="00AF4F99" w:rsidRDefault="00000000">
      <w:pPr>
        <w:pStyle w:val="Heading3"/>
        <w:spacing w:before="240" w:after="160"/>
      </w:pPr>
      <w:r>
        <w:rPr>
          <w:rFonts w:ascii="Aptos Display" w:hAnsi="Aptos Display"/>
        </w:rPr>
        <w:t>Question 10</w:t>
      </w:r>
    </w:p>
    <w:p w14:paraId="1AFC0DDE" w14:textId="77777777" w:rsidR="00AF4F99" w:rsidRDefault="00000000">
      <w:pPr>
        <w:spacing w:after="120" w:line="276" w:lineRule="auto"/>
      </w:pPr>
      <w:r>
        <w:t>Write a two paragraph executive summary that:</w:t>
      </w:r>
    </w:p>
    <w:p w14:paraId="52ACD05E" w14:textId="77777777" w:rsidR="00AF4F99" w:rsidRDefault="00000000">
      <w:pPr>
        <w:spacing w:after="240" w:line="276" w:lineRule="auto"/>
        <w:ind w:left="400" w:hanging="300"/>
      </w:pPr>
      <w:r>
        <w:t>• Explains the overall performance story across all three website sections</w:t>
      </w:r>
    </w:p>
    <w:p w14:paraId="4AC2945E" w14:textId="77777777" w:rsidR="00AF4F99" w:rsidRDefault="00000000">
      <w:pPr>
        <w:spacing w:after="240" w:line="276" w:lineRule="auto"/>
        <w:ind w:left="400" w:hanging="300"/>
      </w:pPr>
      <w:r>
        <w:t>• Recommends actions a manager should take based on the trends</w:t>
      </w:r>
    </w:p>
    <w:p w14:paraId="25C2BB68" w14:textId="77777777" w:rsidR="00AF4F99" w:rsidRDefault="00000000">
      <w:pPr>
        <w:spacing w:after="120" w:line="276" w:lineRule="auto"/>
      </w:pPr>
      <w:r>
        <w:rPr>
          <w:b/>
        </w:rPr>
        <w:t>Response:</w:t>
      </w:r>
    </w:p>
    <w:p w14:paraId="3A9C55C8" w14:textId="77777777" w:rsidR="00AF4F99" w:rsidRDefault="00000000">
      <w:pPr>
        <w:spacing w:after="480" w:line="276" w:lineRule="auto"/>
      </w:pPr>
      <w:r>
        <w:t xml:space="preserve"> </w:t>
      </w:r>
    </w:p>
    <w:sectPr w:rsidR="00AF4F99" w:rsidSect="00034616">
      <w:headerReference w:type="default" r:id="rId8"/>
      <w:footerReference w:type="default" r:id="rId9"/>
      <w:pgSz w:w="11906" w:h="16838"/>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6FA48" w14:textId="77777777" w:rsidR="00023CB5" w:rsidRDefault="00023CB5">
      <w:pPr>
        <w:spacing w:after="0"/>
      </w:pPr>
      <w:r>
        <w:separator/>
      </w:r>
    </w:p>
  </w:endnote>
  <w:endnote w:type="continuationSeparator" w:id="0">
    <w:p w14:paraId="3BE91967" w14:textId="77777777" w:rsidR="00023CB5" w:rsidRDefault="00023C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ptos">
    <w:altName w:val="Calibri"/>
    <w:charset w:val="00"/>
    <w:family w:val="roman"/>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Display">
    <w:altName w:val="Calibri"/>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16AB1" w14:textId="77777777" w:rsidR="00AF4F99" w:rsidRDefault="00000000">
    <w:pPr>
      <w:pStyle w:val="Footer"/>
      <w:jc w:val="center"/>
    </w:pPr>
    <w:r>
      <w:rPr>
        <w:sz w:val="18"/>
      </w:rPr>
      <w:t xml:space="preserve">Page </w:t>
    </w:r>
    <w:r>
      <w:rPr>
        <w:sz w:val="18"/>
      </w:rPr>
      <w:fldChar w:fldCharType="begin"/>
    </w:r>
    <w:r>
      <w:rPr>
        <w:sz w:val="18"/>
      </w:rPr>
      <w:instrText>PAGE</w:instrText>
    </w:r>
    <w:r>
      <w:rPr>
        <w:sz w:val="18"/>
      </w:rPr>
      <w:fldChar w:fldCharType="separate"/>
    </w:r>
    <w:r>
      <w:rPr>
        <w:sz w:val="18"/>
      </w:rPr>
      <w:t>1</w:t>
    </w:r>
    <w:r>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7FB5D" w14:textId="77777777" w:rsidR="00023CB5" w:rsidRDefault="00023CB5">
      <w:pPr>
        <w:spacing w:after="0"/>
      </w:pPr>
      <w:r>
        <w:separator/>
      </w:r>
    </w:p>
  </w:footnote>
  <w:footnote w:type="continuationSeparator" w:id="0">
    <w:p w14:paraId="1ADD348E" w14:textId="77777777" w:rsidR="00023CB5" w:rsidRDefault="00023C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00E3E" w14:textId="77777777" w:rsidR="00AF4F99" w:rsidRDefault="00000000">
    <w:pPr>
      <w:pStyle w:val="Header"/>
      <w:jc w:val="right"/>
    </w:pPr>
    <w:r>
      <w:rPr>
        <w:sz w:val="18"/>
      </w:rPr>
      <w:t>Lab 6-1: Communicating Data Insights Practice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417599358">
    <w:abstractNumId w:val="8"/>
  </w:num>
  <w:num w:numId="2" w16cid:durableId="1740905824">
    <w:abstractNumId w:val="6"/>
  </w:num>
  <w:num w:numId="3" w16cid:durableId="98063775">
    <w:abstractNumId w:val="5"/>
  </w:num>
  <w:num w:numId="4" w16cid:durableId="570890970">
    <w:abstractNumId w:val="4"/>
  </w:num>
  <w:num w:numId="5" w16cid:durableId="2120753217">
    <w:abstractNumId w:val="7"/>
  </w:num>
  <w:num w:numId="6" w16cid:durableId="2120490220">
    <w:abstractNumId w:val="3"/>
  </w:num>
  <w:num w:numId="7" w16cid:durableId="1987515772">
    <w:abstractNumId w:val="2"/>
  </w:num>
  <w:num w:numId="8" w16cid:durableId="373582171">
    <w:abstractNumId w:val="1"/>
  </w:num>
  <w:num w:numId="9" w16cid:durableId="395014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23CB5"/>
    <w:rsid w:val="00034616"/>
    <w:rsid w:val="0006063C"/>
    <w:rsid w:val="0015074B"/>
    <w:rsid w:val="0029639D"/>
    <w:rsid w:val="00326F90"/>
    <w:rsid w:val="00724D82"/>
    <w:rsid w:val="008327F7"/>
    <w:rsid w:val="00AA1D8D"/>
    <w:rsid w:val="00AF4F99"/>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C99834"/>
  <w14:defaultImageDpi w14:val="300"/>
  <w15:docId w15:val="{CCC10FD9-5A9A-4E1D-A351-D04DC6189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line="240" w:lineRule="auto"/>
    </w:pPr>
    <w:rPr>
      <w:rFonts w:ascii="Aptos" w:eastAsia="Aptos" w:hAnsi="Aptos" w:cs="Aptos"/>
      <w:color w:val="000000"/>
      <w:sz w:val="24"/>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Cs/>
      <w:color w:val="2F5496"/>
      <w:sz w:val="4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Cs/>
      <w:color w:val="2F5496"/>
      <w:sz w:val="3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Cs/>
      <w:color w:val="2F5496"/>
      <w:sz w:val="28"/>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Cs/>
      <w:i/>
      <w:iCs/>
      <w:color w:val="2F5496"/>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F5496"/>
      <w:sz w:val="20"/>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F5496"/>
      <w:sz w:val="20"/>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contextualSpacing/>
    </w:pPr>
    <w:rPr>
      <w:rFonts w:asciiTheme="majorHAnsi" w:eastAsiaTheme="majorEastAsia" w:hAnsiTheme="majorHAnsi" w:cstheme="majorBidi"/>
      <w:b/>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spacing w:line="240" w:lineRule="auto"/>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652</Words>
  <Characters>3721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Seefeld</dc:creator>
  <cp:keywords/>
  <dc:description/>
  <cp:lastModifiedBy>Kim Seefeld</cp:lastModifiedBy>
  <cp:revision>2</cp:revision>
  <dcterms:created xsi:type="dcterms:W3CDTF">2026-06-07T03:15:00Z</dcterms:created>
  <dcterms:modified xsi:type="dcterms:W3CDTF">2026-06-07T03:15:00Z</dcterms:modified>
  <cp:category/>
</cp:coreProperties>
</file>